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7C5BB" w14:textId="77777777" w:rsidR="009F400D" w:rsidRDefault="00263A98">
      <w:pPr>
        <w:jc w:val="center"/>
      </w:pPr>
      <w:r>
        <w:rPr>
          <w:b/>
          <w:sz w:val="26"/>
        </w:rPr>
        <w:t>ALLEGATO A - DICHIARAZIONE REQUISITI E ACCETTAZIONE CONDIZIONI</w:t>
      </w:r>
    </w:p>
    <w:p w14:paraId="73897C02" w14:textId="77777777" w:rsidR="009F400D" w:rsidRDefault="00263A98">
      <w:pPr>
        <w:jc w:val="center"/>
      </w:pPr>
      <w:r>
        <w:rPr>
          <w:i/>
          <w:sz w:val="20"/>
        </w:rPr>
        <w:t>Servizio riservato a cooperative sociali di tipo B</w:t>
      </w:r>
    </w:p>
    <w:p w14:paraId="0F16104F" w14:textId="77777777" w:rsidR="009C2B83" w:rsidRDefault="009C2B83" w:rsidP="00961669">
      <w:pPr>
        <w:spacing w:after="80"/>
        <w:jc w:val="center"/>
      </w:pPr>
    </w:p>
    <w:p w14:paraId="298DE2AB" w14:textId="77777777" w:rsidR="009C2B83" w:rsidRDefault="009C2B83" w:rsidP="00961669">
      <w:pPr>
        <w:spacing w:after="80"/>
        <w:jc w:val="center"/>
      </w:pPr>
    </w:p>
    <w:p w14:paraId="23FC51F0" w14:textId="5C7C59CD" w:rsidR="009F400D" w:rsidRDefault="00263A98" w:rsidP="00961669">
      <w:pPr>
        <w:spacing w:after="80"/>
        <w:jc w:val="center"/>
      </w:pPr>
      <w:r>
        <w:t>CARTA INTESTATA OPERATORE ECONOMICO</w:t>
      </w:r>
    </w:p>
    <w:p w14:paraId="29A79578" w14:textId="77777777" w:rsidR="009C2B83" w:rsidRDefault="009C2B83" w:rsidP="00961669">
      <w:pPr>
        <w:spacing w:after="80"/>
        <w:jc w:val="center"/>
      </w:pPr>
    </w:p>
    <w:p w14:paraId="53F95418" w14:textId="77777777" w:rsidR="00961669" w:rsidRDefault="00961669" w:rsidP="00961669">
      <w:pPr>
        <w:spacing w:after="80"/>
        <w:jc w:val="center"/>
      </w:pPr>
    </w:p>
    <w:p w14:paraId="21E01DF6" w14:textId="77777777" w:rsidR="009F400D" w:rsidRPr="00697DD0" w:rsidRDefault="00263A98">
      <w:pPr>
        <w:spacing w:after="80"/>
        <w:jc w:val="both"/>
        <w:rPr>
          <w:b/>
        </w:rPr>
      </w:pPr>
      <w:r w:rsidRPr="00697DD0">
        <w:rPr>
          <w:b/>
        </w:rPr>
        <w:t>OGGETTO:</w:t>
      </w:r>
      <w:r w:rsidRPr="00697DD0">
        <w:rPr>
          <w:b/>
        </w:rPr>
        <w:t xml:space="preserve"> Dichiarazione relativa all'eventuale affidamento diretto del Servizio di supporto alle attività comunali di protezione civile, prevenzione incendi e antincendio - annualità 2026, riservato a cooperative sociali di tipo B, ai sensi dell'art. 50, comma 1, lett. b), del </w:t>
      </w:r>
      <w:proofErr w:type="gramStart"/>
      <w:r w:rsidRPr="00697DD0">
        <w:rPr>
          <w:b/>
        </w:rPr>
        <w:t>D.Lgs</w:t>
      </w:r>
      <w:proofErr w:type="gramEnd"/>
      <w:r w:rsidRPr="00697DD0">
        <w:rPr>
          <w:b/>
        </w:rPr>
        <w:t xml:space="preserve">. 36/2023, dell'art. 61 del </w:t>
      </w:r>
      <w:proofErr w:type="gramStart"/>
      <w:r w:rsidRPr="00697DD0">
        <w:rPr>
          <w:b/>
        </w:rPr>
        <w:t>D.Lgs</w:t>
      </w:r>
      <w:proofErr w:type="gramEnd"/>
      <w:r w:rsidRPr="00697DD0">
        <w:rPr>
          <w:b/>
        </w:rPr>
        <w:t>. 36/2023 e dell'art. 5 della L. 381/1991.</w:t>
      </w:r>
    </w:p>
    <w:p w14:paraId="2DEA1B91" w14:textId="77777777" w:rsidR="009F400D" w:rsidRDefault="00263A98">
      <w:pPr>
        <w:pStyle w:val="Titolo1"/>
      </w:pPr>
      <w:r>
        <w:t xml:space="preserve">Dati del </w:t>
      </w:r>
      <w:proofErr w:type="spellStart"/>
      <w:r>
        <w:t>dichiarante</w:t>
      </w:r>
      <w:proofErr w:type="spellEnd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9F400D" w14:paraId="58D3B17B" w14:textId="77777777">
        <w:trPr>
          <w:jc w:val="center"/>
        </w:trPr>
        <w:tc>
          <w:tcPr>
            <w:tcW w:w="4929" w:type="dxa"/>
            <w:vAlign w:val="center"/>
          </w:tcPr>
          <w:p w14:paraId="0930622B" w14:textId="77777777" w:rsidR="009F400D" w:rsidRDefault="00263A98" w:rsidP="009C2B83">
            <w:pPr>
              <w:spacing w:line="480" w:lineRule="auto"/>
            </w:pPr>
            <w:proofErr w:type="spellStart"/>
            <w:r>
              <w:rPr>
                <w:b/>
                <w:sz w:val="18"/>
              </w:rPr>
              <w:t>Cognome</w:t>
            </w:r>
            <w:proofErr w:type="spellEnd"/>
            <w:r>
              <w:rPr>
                <w:b/>
                <w:sz w:val="18"/>
              </w:rPr>
              <w:t xml:space="preserve"> e </w:t>
            </w:r>
            <w:proofErr w:type="spellStart"/>
            <w:r>
              <w:rPr>
                <w:b/>
                <w:sz w:val="18"/>
              </w:rPr>
              <w:t>nome</w:t>
            </w:r>
            <w:proofErr w:type="spellEnd"/>
          </w:p>
        </w:tc>
        <w:tc>
          <w:tcPr>
            <w:tcW w:w="4929" w:type="dxa"/>
            <w:vAlign w:val="center"/>
          </w:tcPr>
          <w:p w14:paraId="2032D2F5" w14:textId="77777777" w:rsidR="009F400D" w:rsidRDefault="009F400D" w:rsidP="009C2B83">
            <w:pPr>
              <w:spacing w:line="480" w:lineRule="auto"/>
            </w:pPr>
          </w:p>
        </w:tc>
      </w:tr>
      <w:tr w:rsidR="009F400D" w14:paraId="78C451E4" w14:textId="77777777">
        <w:trPr>
          <w:jc w:val="center"/>
        </w:trPr>
        <w:tc>
          <w:tcPr>
            <w:tcW w:w="4929" w:type="dxa"/>
            <w:vAlign w:val="center"/>
          </w:tcPr>
          <w:p w14:paraId="4C4CA987" w14:textId="77777777" w:rsidR="009F400D" w:rsidRDefault="00263A98" w:rsidP="009C2B83">
            <w:pPr>
              <w:spacing w:line="480" w:lineRule="auto"/>
            </w:pPr>
            <w:r>
              <w:rPr>
                <w:b/>
                <w:sz w:val="18"/>
              </w:rPr>
              <w:t>Nato/a a</w:t>
            </w:r>
          </w:p>
        </w:tc>
        <w:tc>
          <w:tcPr>
            <w:tcW w:w="4929" w:type="dxa"/>
            <w:vAlign w:val="center"/>
          </w:tcPr>
          <w:p w14:paraId="341084D3" w14:textId="77777777" w:rsidR="009F400D" w:rsidRDefault="009F400D" w:rsidP="009C2B83">
            <w:pPr>
              <w:spacing w:line="480" w:lineRule="auto"/>
            </w:pPr>
          </w:p>
        </w:tc>
      </w:tr>
      <w:tr w:rsidR="009F400D" w14:paraId="67CF71F3" w14:textId="77777777">
        <w:trPr>
          <w:jc w:val="center"/>
        </w:trPr>
        <w:tc>
          <w:tcPr>
            <w:tcW w:w="4929" w:type="dxa"/>
            <w:vAlign w:val="center"/>
          </w:tcPr>
          <w:p w14:paraId="1E867D5C" w14:textId="77777777" w:rsidR="009F400D" w:rsidRDefault="00263A98" w:rsidP="009C2B83">
            <w:pPr>
              <w:spacing w:line="480" w:lineRule="auto"/>
            </w:pPr>
            <w:r>
              <w:rPr>
                <w:b/>
                <w:sz w:val="18"/>
              </w:rPr>
              <w:t>Il</w:t>
            </w:r>
          </w:p>
        </w:tc>
        <w:tc>
          <w:tcPr>
            <w:tcW w:w="4929" w:type="dxa"/>
            <w:vAlign w:val="center"/>
          </w:tcPr>
          <w:p w14:paraId="2883EAB2" w14:textId="77777777" w:rsidR="009F400D" w:rsidRDefault="009F400D" w:rsidP="009C2B83">
            <w:pPr>
              <w:spacing w:line="480" w:lineRule="auto"/>
            </w:pPr>
          </w:p>
        </w:tc>
      </w:tr>
      <w:tr w:rsidR="009F400D" w14:paraId="2D786117" w14:textId="77777777">
        <w:trPr>
          <w:jc w:val="center"/>
        </w:trPr>
        <w:tc>
          <w:tcPr>
            <w:tcW w:w="4929" w:type="dxa"/>
            <w:vAlign w:val="center"/>
          </w:tcPr>
          <w:p w14:paraId="1C535577" w14:textId="77777777" w:rsidR="009F400D" w:rsidRDefault="00263A98" w:rsidP="009C2B83">
            <w:pPr>
              <w:spacing w:line="480" w:lineRule="auto"/>
            </w:pPr>
            <w:r>
              <w:rPr>
                <w:b/>
                <w:sz w:val="18"/>
              </w:rPr>
              <w:t>Codice fiscale</w:t>
            </w:r>
          </w:p>
        </w:tc>
        <w:tc>
          <w:tcPr>
            <w:tcW w:w="4929" w:type="dxa"/>
            <w:vAlign w:val="center"/>
          </w:tcPr>
          <w:p w14:paraId="44027612" w14:textId="77777777" w:rsidR="009F400D" w:rsidRDefault="009F400D" w:rsidP="009C2B83">
            <w:pPr>
              <w:spacing w:line="480" w:lineRule="auto"/>
            </w:pPr>
          </w:p>
        </w:tc>
      </w:tr>
      <w:tr w:rsidR="009F400D" w14:paraId="6D9F3E6D" w14:textId="77777777">
        <w:trPr>
          <w:jc w:val="center"/>
        </w:trPr>
        <w:tc>
          <w:tcPr>
            <w:tcW w:w="4929" w:type="dxa"/>
            <w:vAlign w:val="center"/>
          </w:tcPr>
          <w:p w14:paraId="7E316CF1" w14:textId="77777777" w:rsidR="009F400D" w:rsidRDefault="00263A98" w:rsidP="009C2B83">
            <w:pPr>
              <w:spacing w:line="480" w:lineRule="auto"/>
            </w:pPr>
            <w:r>
              <w:rPr>
                <w:b/>
                <w:sz w:val="18"/>
              </w:rPr>
              <w:t>In qualità di</w:t>
            </w:r>
          </w:p>
        </w:tc>
        <w:tc>
          <w:tcPr>
            <w:tcW w:w="4929" w:type="dxa"/>
            <w:vAlign w:val="center"/>
          </w:tcPr>
          <w:p w14:paraId="492D6597" w14:textId="77777777" w:rsidR="009F400D" w:rsidRDefault="009F400D" w:rsidP="009C2B83">
            <w:pPr>
              <w:spacing w:line="480" w:lineRule="auto"/>
            </w:pPr>
          </w:p>
        </w:tc>
      </w:tr>
      <w:tr w:rsidR="009F400D" w14:paraId="68A878C4" w14:textId="77777777">
        <w:trPr>
          <w:jc w:val="center"/>
        </w:trPr>
        <w:tc>
          <w:tcPr>
            <w:tcW w:w="4929" w:type="dxa"/>
            <w:vAlign w:val="center"/>
          </w:tcPr>
          <w:p w14:paraId="112ABD02" w14:textId="77777777" w:rsidR="009F400D" w:rsidRDefault="00263A98" w:rsidP="009C2B83">
            <w:pPr>
              <w:spacing w:line="480" w:lineRule="auto"/>
            </w:pPr>
            <w:r>
              <w:rPr>
                <w:b/>
                <w:sz w:val="18"/>
              </w:rPr>
              <w:t>Cooperativa sociale</w:t>
            </w:r>
          </w:p>
        </w:tc>
        <w:tc>
          <w:tcPr>
            <w:tcW w:w="4929" w:type="dxa"/>
            <w:vAlign w:val="center"/>
          </w:tcPr>
          <w:p w14:paraId="2FA1AE4C" w14:textId="77777777" w:rsidR="009F400D" w:rsidRDefault="009F400D" w:rsidP="009C2B83">
            <w:pPr>
              <w:spacing w:line="480" w:lineRule="auto"/>
            </w:pPr>
          </w:p>
        </w:tc>
      </w:tr>
      <w:tr w:rsidR="009F400D" w14:paraId="719C933D" w14:textId="77777777">
        <w:trPr>
          <w:jc w:val="center"/>
        </w:trPr>
        <w:tc>
          <w:tcPr>
            <w:tcW w:w="4929" w:type="dxa"/>
            <w:vAlign w:val="center"/>
          </w:tcPr>
          <w:p w14:paraId="222DEB45" w14:textId="77777777" w:rsidR="009F400D" w:rsidRDefault="00263A98" w:rsidP="009C2B83">
            <w:pPr>
              <w:spacing w:line="480" w:lineRule="auto"/>
            </w:pPr>
            <w:r>
              <w:rPr>
                <w:b/>
                <w:sz w:val="18"/>
              </w:rPr>
              <w:t>Sede legale</w:t>
            </w:r>
          </w:p>
        </w:tc>
        <w:tc>
          <w:tcPr>
            <w:tcW w:w="4929" w:type="dxa"/>
            <w:vAlign w:val="center"/>
          </w:tcPr>
          <w:p w14:paraId="56A77767" w14:textId="77777777" w:rsidR="009F400D" w:rsidRDefault="009F400D" w:rsidP="009C2B83">
            <w:pPr>
              <w:spacing w:line="480" w:lineRule="auto"/>
            </w:pPr>
          </w:p>
        </w:tc>
      </w:tr>
      <w:tr w:rsidR="009F400D" w14:paraId="0399C930" w14:textId="77777777">
        <w:trPr>
          <w:jc w:val="center"/>
        </w:trPr>
        <w:tc>
          <w:tcPr>
            <w:tcW w:w="4929" w:type="dxa"/>
            <w:vAlign w:val="center"/>
          </w:tcPr>
          <w:p w14:paraId="1EC98FC9" w14:textId="77777777" w:rsidR="009F400D" w:rsidRDefault="00263A98" w:rsidP="009C2B83">
            <w:pPr>
              <w:spacing w:line="480" w:lineRule="auto"/>
            </w:pPr>
            <w:r>
              <w:rPr>
                <w:b/>
                <w:sz w:val="18"/>
              </w:rPr>
              <w:t>C.F./P.IVA</w:t>
            </w:r>
          </w:p>
        </w:tc>
        <w:tc>
          <w:tcPr>
            <w:tcW w:w="4929" w:type="dxa"/>
            <w:vAlign w:val="center"/>
          </w:tcPr>
          <w:p w14:paraId="359DD8FA" w14:textId="77777777" w:rsidR="009F400D" w:rsidRDefault="009F400D" w:rsidP="009C2B83">
            <w:pPr>
              <w:spacing w:line="480" w:lineRule="auto"/>
            </w:pPr>
          </w:p>
        </w:tc>
      </w:tr>
      <w:tr w:rsidR="009F400D" w14:paraId="73536051" w14:textId="77777777">
        <w:trPr>
          <w:jc w:val="center"/>
        </w:trPr>
        <w:tc>
          <w:tcPr>
            <w:tcW w:w="4929" w:type="dxa"/>
            <w:vAlign w:val="center"/>
          </w:tcPr>
          <w:p w14:paraId="3DC7EC29" w14:textId="77777777" w:rsidR="009F400D" w:rsidRDefault="00263A98" w:rsidP="009C2B83">
            <w:pPr>
              <w:spacing w:line="480" w:lineRule="auto"/>
            </w:pPr>
            <w:r>
              <w:rPr>
                <w:b/>
                <w:sz w:val="18"/>
              </w:rPr>
              <w:t>PEC</w:t>
            </w:r>
          </w:p>
        </w:tc>
        <w:tc>
          <w:tcPr>
            <w:tcW w:w="4929" w:type="dxa"/>
            <w:vAlign w:val="center"/>
          </w:tcPr>
          <w:p w14:paraId="39BBC3CD" w14:textId="77777777" w:rsidR="009F400D" w:rsidRDefault="009F400D" w:rsidP="009C2B83">
            <w:pPr>
              <w:spacing w:line="480" w:lineRule="auto"/>
            </w:pPr>
          </w:p>
        </w:tc>
      </w:tr>
    </w:tbl>
    <w:p w14:paraId="60A30340" w14:textId="77777777" w:rsidR="009F400D" w:rsidRDefault="009F400D"/>
    <w:p w14:paraId="68C0A9F4" w14:textId="77777777" w:rsidR="009F400D" w:rsidRDefault="00263A98">
      <w:pPr>
        <w:spacing w:after="80"/>
        <w:jc w:val="both"/>
      </w:pPr>
      <w:r>
        <w:t>Il sottoscritto, consapevole delle sanzioni penali previste dall'art. 76 del D.P.R. 445/2000 in caso di dichiarazioni mendaci, sotto la propria responsabilità,</w:t>
      </w:r>
    </w:p>
    <w:p w14:paraId="4244F192" w14:textId="77777777" w:rsidR="009F400D" w:rsidRDefault="00263A98">
      <w:pPr>
        <w:jc w:val="center"/>
      </w:pPr>
      <w:r>
        <w:rPr>
          <w:b/>
        </w:rPr>
        <w:t>DICHIARA</w:t>
      </w:r>
    </w:p>
    <w:p w14:paraId="69F45883" w14:textId="77777777" w:rsidR="009F400D" w:rsidRDefault="00263A98">
      <w:pPr>
        <w:pStyle w:val="Titolo1"/>
      </w:pPr>
      <w:r>
        <w:t>1. Requisiti generali</w:t>
      </w:r>
    </w:p>
    <w:p w14:paraId="5DF477B3" w14:textId="77777777" w:rsidR="009F400D" w:rsidRDefault="00263A98">
      <w:pPr>
        <w:pStyle w:val="Puntoelenco"/>
        <w:spacing w:after="40"/>
        <w:jc w:val="both"/>
      </w:pPr>
      <w:r>
        <w:t>assenza delle cause di esclusione automatica di cui all'art. 94 del D.Lgs. 36/2023, con riferimento al dichiarante e ai soggetti rilevanti ai sensi della medesima disposizione;</w:t>
      </w:r>
    </w:p>
    <w:p w14:paraId="06A0ED44" w14:textId="77777777" w:rsidR="009F400D" w:rsidRDefault="00263A98">
      <w:pPr>
        <w:pStyle w:val="Puntoelenco"/>
        <w:spacing w:after="40"/>
        <w:jc w:val="both"/>
      </w:pPr>
      <w:r>
        <w:t>assenza delle cause di esclusione non automatica di cui all'art. 95 del D.Lgs. 36/2023, tenuto conto di quanto previsto dall'art. 98 del medesimo decreto;</w:t>
      </w:r>
    </w:p>
    <w:p w14:paraId="66BAF802" w14:textId="77777777" w:rsidR="009F400D" w:rsidRDefault="00263A98">
      <w:pPr>
        <w:pStyle w:val="Puntoelenco"/>
        <w:spacing w:after="40"/>
        <w:jc w:val="both"/>
      </w:pPr>
      <w:r>
        <w:t>assenza di violazioni gravi definitivamente accertate o non definitivamente accertate in materia fiscale e previdenziale, nei termini previsti dalla normativa vigente;</w:t>
      </w:r>
    </w:p>
    <w:p w14:paraId="2DC9484F" w14:textId="77777777" w:rsidR="009F400D" w:rsidRDefault="00263A98">
      <w:pPr>
        <w:pStyle w:val="Puntoelenco"/>
        <w:spacing w:after="40"/>
        <w:jc w:val="both"/>
      </w:pPr>
      <w:r>
        <w:t>assenza di cause di decadenza, sospensione o divieto previste dalla normativa antimafia;</w:t>
      </w:r>
    </w:p>
    <w:p w14:paraId="1DE7C18A" w14:textId="77777777" w:rsidR="009F400D" w:rsidRDefault="00263A98">
      <w:pPr>
        <w:pStyle w:val="Puntoelenco"/>
        <w:spacing w:after="40"/>
        <w:jc w:val="both"/>
      </w:pPr>
      <w:r>
        <w:t>impegno a comunicare tempestivamente alla Stazione Appaltante qualsiasi variazione o fatto sopravvenuto rilevante ai fini del possesso dei requisiti.</w:t>
      </w:r>
    </w:p>
    <w:p w14:paraId="5EF87F82" w14:textId="77777777" w:rsidR="009F400D" w:rsidRDefault="00263A98">
      <w:pPr>
        <w:pStyle w:val="Titolo1"/>
      </w:pPr>
      <w:r>
        <w:lastRenderedPageBreak/>
        <w:t>2. Requisiti specifici di cooperativa sociale di tipo B</w:t>
      </w:r>
    </w:p>
    <w:p w14:paraId="7E4076CA" w14:textId="77777777" w:rsidR="009F400D" w:rsidRDefault="00263A98">
      <w:pPr>
        <w:pStyle w:val="Puntoelenco"/>
        <w:spacing w:after="40"/>
        <w:jc w:val="both"/>
      </w:pPr>
      <w:r>
        <w:t>di essere cooperativa sociale di tipo B ai sensi dell'art. 1, comma 1, lett. b), della L. 381/1991;</w:t>
      </w:r>
    </w:p>
    <w:p w14:paraId="0A1A180D" w14:textId="77777777" w:rsidR="009F400D" w:rsidRDefault="00263A98">
      <w:pPr>
        <w:pStyle w:val="Puntoelenco"/>
        <w:spacing w:after="40"/>
        <w:jc w:val="both"/>
      </w:pPr>
      <w:r>
        <w:t>di essere iscritta alla sezione B dell'Albo regionale delle cooperative sociali al n. __________________, Regione __________________;</w:t>
      </w:r>
    </w:p>
    <w:p w14:paraId="26195728" w14:textId="77777777" w:rsidR="009F400D" w:rsidRDefault="00263A98">
      <w:pPr>
        <w:pStyle w:val="Puntoelenco"/>
        <w:spacing w:after="40"/>
        <w:jc w:val="both"/>
      </w:pPr>
      <w:r>
        <w:t>di perseguire finalità di inserimento lavorativo di persone svantaggiate;</w:t>
      </w:r>
    </w:p>
    <w:p w14:paraId="3531685B" w14:textId="77777777" w:rsidR="009F400D" w:rsidRDefault="00263A98">
      <w:pPr>
        <w:pStyle w:val="Puntoelenco"/>
        <w:spacing w:after="40"/>
        <w:jc w:val="both"/>
      </w:pPr>
      <w:r>
        <w:t>di rispettare la quota minima di persone svantaggiate prevista dalla normativa vigente, ove applicabile;</w:t>
      </w:r>
    </w:p>
    <w:p w14:paraId="437D4832" w14:textId="77777777" w:rsidR="009F400D" w:rsidRDefault="00263A98">
      <w:pPr>
        <w:pStyle w:val="Puntoelenco"/>
        <w:spacing w:after="40"/>
        <w:jc w:val="both"/>
      </w:pPr>
      <w:r>
        <w:t>di essere iscritta alla Camera di Commercio per attività coerenti con il servizio oggetto dell'affidamento;</w:t>
      </w:r>
    </w:p>
    <w:p w14:paraId="38477789" w14:textId="77777777" w:rsidR="009F400D" w:rsidRDefault="00263A98">
      <w:pPr>
        <w:pStyle w:val="Puntoelenco"/>
        <w:spacing w:after="40"/>
        <w:jc w:val="both"/>
      </w:pPr>
      <w:r>
        <w:t>di possedere capacità organizzativa, personale, mezzi, attrezzature e dotazioni adeguati all'esecuzione del servizio.</w:t>
      </w:r>
    </w:p>
    <w:p w14:paraId="28C1A6A7" w14:textId="77777777" w:rsidR="009F400D" w:rsidRDefault="00263A98">
      <w:pPr>
        <w:pStyle w:val="Titolo1"/>
      </w:pPr>
      <w:r>
        <w:t>3. Accettazione delle condizioni del servizio</w:t>
      </w:r>
    </w:p>
    <w:p w14:paraId="28230D04" w14:textId="77777777" w:rsidR="009F400D" w:rsidRDefault="00263A98">
      <w:pPr>
        <w:pStyle w:val="Puntoelenco"/>
        <w:spacing w:after="40"/>
        <w:jc w:val="both"/>
      </w:pPr>
      <w:r>
        <w:t>di accettare integralmente e senza riserva l'avviso, lo schema di convenzione, la relazione tecnico-illustrativa e ogni altro documento richiamato dalla Stazione Appaltante;</w:t>
      </w:r>
    </w:p>
    <w:p w14:paraId="02D525D2" w14:textId="77777777" w:rsidR="009F400D" w:rsidRDefault="00263A98">
      <w:pPr>
        <w:pStyle w:val="Puntoelenco"/>
        <w:spacing w:after="40"/>
        <w:jc w:val="both"/>
      </w:pPr>
      <w:r>
        <w:t xml:space="preserve">di </w:t>
      </w:r>
      <w:proofErr w:type="spellStart"/>
      <w:r>
        <w:t>accettare</w:t>
      </w:r>
      <w:proofErr w:type="spellEnd"/>
      <w:r>
        <w:t xml:space="preserve"> </w:t>
      </w:r>
      <w:proofErr w:type="spellStart"/>
      <w:r>
        <w:t>l'eventuale</w:t>
      </w:r>
      <w:proofErr w:type="spellEnd"/>
      <w:r>
        <w:t xml:space="preserve"> </w:t>
      </w:r>
      <w:proofErr w:type="spellStart"/>
      <w:r>
        <w:t>avvio</w:t>
      </w:r>
      <w:proofErr w:type="spellEnd"/>
      <w:r>
        <w:t xml:space="preserve"> del servizio in via d'urgenza e/o anticipata, ove disposto dalla Stazione Appaltante, previa acquisizione degli atti e documenti essenziali </w:t>
      </w:r>
      <w:proofErr w:type="gramStart"/>
      <w:r>
        <w:t>richiesti;</w:t>
      </w:r>
      <w:proofErr w:type="gramEnd"/>
    </w:p>
    <w:p w14:paraId="4618A981" w14:textId="77777777" w:rsidR="009F400D" w:rsidRDefault="00263A98">
      <w:pPr>
        <w:pStyle w:val="Puntoelenco"/>
        <w:spacing w:after="40"/>
        <w:jc w:val="both"/>
      </w:pPr>
      <w:r>
        <w:t>di impegnarsi a eseguire le prestazioni secondo le modalità, i tempi e le direttive impartite dal Comune;</w:t>
      </w:r>
    </w:p>
    <w:p w14:paraId="3B2B86E4" w14:textId="77777777" w:rsidR="009F400D" w:rsidRDefault="00263A98">
      <w:pPr>
        <w:pStyle w:val="Puntoelenco"/>
        <w:spacing w:after="40"/>
        <w:jc w:val="both"/>
      </w:pPr>
      <w:r>
        <w:t>di avere piena conoscenza delle circostanze generali e particolari che possono influire sulla formulazione del preventivo e sull'esecuzione del servizio;</w:t>
      </w:r>
    </w:p>
    <w:p w14:paraId="0FE2BF2F" w14:textId="77777777" w:rsidR="009F400D" w:rsidRDefault="00263A98">
      <w:pPr>
        <w:pStyle w:val="Puntoelenco"/>
        <w:spacing w:after="40"/>
        <w:jc w:val="both"/>
      </w:pPr>
      <w:r>
        <w:t>di essere consapevole che il servizio non attribuisce funzioni pubbliche, poteri autoritativi, funzioni di polizia o competenze proprie degli organi istituzionalmente preposti alla protezione civile e all'antincendio.</w:t>
      </w:r>
    </w:p>
    <w:p w14:paraId="08CD2633" w14:textId="77777777" w:rsidR="009F400D" w:rsidRDefault="00263A98">
      <w:pPr>
        <w:pStyle w:val="Titolo1"/>
      </w:pPr>
      <w:r>
        <w:t>4. Personale, CCNL e sicurezza</w:t>
      </w:r>
    </w:p>
    <w:p w14:paraId="413F27E0" w14:textId="77777777" w:rsidR="009F400D" w:rsidRDefault="00263A98">
      <w:pPr>
        <w:pStyle w:val="Puntoelenco"/>
        <w:spacing w:after="40"/>
        <w:jc w:val="both"/>
      </w:pPr>
      <w:r>
        <w:t>di applicare ai propri dipendenti il seguente CCNL: ___________________________________________;</w:t>
      </w:r>
    </w:p>
    <w:p w14:paraId="2EE9A2CE" w14:textId="77777777" w:rsidR="009F400D" w:rsidRDefault="00263A98">
      <w:pPr>
        <w:pStyle w:val="Puntoelenco"/>
        <w:spacing w:after="40"/>
        <w:jc w:val="both"/>
      </w:pPr>
      <w:r>
        <w:t>di garantire al personale impiegato tutele economiche e normative conformi alla legge e al contratto collettivo applicato;</w:t>
      </w:r>
    </w:p>
    <w:p w14:paraId="541777ED" w14:textId="77777777" w:rsidR="009F400D" w:rsidRDefault="00263A98">
      <w:pPr>
        <w:pStyle w:val="Puntoelenco"/>
        <w:spacing w:after="40"/>
        <w:jc w:val="both"/>
      </w:pPr>
      <w:r>
        <w:t>di rispettare la normativa in materia di salute e sicurezza nei luoghi di lavoro, inclusi gli obblighi di formazione, informazione, addestramento, sorveglianza sanitaria ove dovuta e dotazione dei DPI;</w:t>
      </w:r>
    </w:p>
    <w:p w14:paraId="236096B1" w14:textId="77777777" w:rsidR="009F400D" w:rsidRDefault="00263A98">
      <w:pPr>
        <w:pStyle w:val="Puntoelenco"/>
        <w:spacing w:after="40"/>
        <w:jc w:val="both"/>
      </w:pPr>
      <w:r>
        <w:t>di impiegare personale formato, idoneo e adeguatamente dotato per le attività richieste;</w:t>
      </w:r>
    </w:p>
    <w:p w14:paraId="4B81C4BD" w14:textId="77777777" w:rsidR="009F400D" w:rsidRDefault="00263A98">
      <w:pPr>
        <w:pStyle w:val="Puntoelenco"/>
        <w:spacing w:after="40"/>
        <w:jc w:val="both"/>
      </w:pPr>
      <w:r>
        <w:t>di trasmettere prima dell'avvio del servizio l'elenco nominativo del personale impiegato, il referente operativo, le mansioni, le attrezzature, i mezzi e i DPI utilizzati;</w:t>
      </w:r>
    </w:p>
    <w:p w14:paraId="4C656897" w14:textId="77777777" w:rsidR="009F400D" w:rsidRDefault="00263A98">
      <w:pPr>
        <w:pStyle w:val="Puntoelenco"/>
        <w:spacing w:after="40"/>
        <w:jc w:val="both"/>
      </w:pPr>
      <w:r>
        <w:t>di possedere o impegnarsi ad attivare prima dell'avvio del servizio adeguata copertura assicurativa RCT/RCO.</w:t>
      </w:r>
    </w:p>
    <w:p w14:paraId="696A5234" w14:textId="77777777" w:rsidR="009F400D" w:rsidRDefault="00263A98">
      <w:pPr>
        <w:pStyle w:val="Titolo1"/>
      </w:pPr>
      <w:r>
        <w:t>5. Ulteriori dichiarazioni</w:t>
      </w:r>
    </w:p>
    <w:p w14:paraId="2EE07D91" w14:textId="77777777" w:rsidR="009F400D" w:rsidRDefault="00263A98">
      <w:pPr>
        <w:pStyle w:val="Puntoelenco"/>
        <w:spacing w:after="40"/>
        <w:jc w:val="both"/>
      </w:pPr>
      <w:r>
        <w:t>di non aver concluso contratti di lavoro subordinato o autonomo né attribuito incarichi a ex dipendenti della Stazione Appaltante in violazione del divieto di pantouflage;</w:t>
      </w:r>
    </w:p>
    <w:p w14:paraId="753DF3FF" w14:textId="77777777" w:rsidR="009F400D" w:rsidRDefault="00263A98">
      <w:pPr>
        <w:pStyle w:val="Puntoelenco"/>
        <w:spacing w:after="40"/>
        <w:jc w:val="both"/>
      </w:pPr>
      <w:r>
        <w:lastRenderedPageBreak/>
        <w:t>di essere micro, piccola o media impresa ai sensi della Raccomandazione UE 2003/361/CE: [ ] SI [ ] NO;</w:t>
      </w:r>
    </w:p>
    <w:p w14:paraId="64C6730C" w14:textId="77777777" w:rsidR="009F400D" w:rsidRDefault="00263A98">
      <w:pPr>
        <w:pStyle w:val="Puntoelenco"/>
        <w:spacing w:after="40"/>
        <w:jc w:val="both"/>
      </w:pPr>
      <w:r>
        <w:t>di essere consapevole che, trattandosi di affidamento di importo inferiore a 40.000 euro, la Stazione Appaltante potrà procedere alla verifica delle dichiarazioni secondo le modalità previste dalla normativa vigente;</w:t>
      </w:r>
    </w:p>
    <w:p w14:paraId="2C38857A" w14:textId="77777777" w:rsidR="009F400D" w:rsidRDefault="00263A98">
      <w:pPr>
        <w:pStyle w:val="Puntoelenco"/>
        <w:spacing w:after="40"/>
        <w:jc w:val="both"/>
      </w:pPr>
      <w:r>
        <w:t>di essere informato che i dati personali saranno trattati esclusivamente per le finalità del presente procedimento, ai sensi del Regolamento UE 2016/679.</w:t>
      </w:r>
    </w:p>
    <w:p w14:paraId="0F65654D" w14:textId="77777777" w:rsidR="009F400D" w:rsidRDefault="00263A98">
      <w:r>
        <w:br/>
        <w:t>Luogo e data: ____________________________</w:t>
      </w:r>
      <w:r>
        <w:br/>
      </w:r>
    </w:p>
    <w:p w14:paraId="3FEBF57E" w14:textId="77777777" w:rsidR="009F400D" w:rsidRDefault="00263A98">
      <w:pPr>
        <w:jc w:val="right"/>
      </w:pPr>
      <w:r>
        <w:rPr>
          <w:b/>
        </w:rPr>
        <w:t>Il Legale Rappresentante</w:t>
      </w:r>
      <w:r>
        <w:rPr>
          <w:b/>
        </w:rPr>
        <w:br/>
      </w:r>
      <w:r>
        <w:t>(firma digitale o autografa + documento di identità)</w:t>
      </w:r>
    </w:p>
    <w:sectPr w:rsidR="009F400D" w:rsidSect="00034616"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B9F85" w14:textId="77777777" w:rsidR="00263A98" w:rsidRDefault="00263A98">
      <w:pPr>
        <w:spacing w:after="0" w:line="240" w:lineRule="auto"/>
      </w:pPr>
      <w:r>
        <w:separator/>
      </w:r>
    </w:p>
  </w:endnote>
  <w:endnote w:type="continuationSeparator" w:id="0">
    <w:p w14:paraId="55EA6650" w14:textId="77777777" w:rsidR="00263A98" w:rsidRDefault="0026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15444" w14:textId="77777777" w:rsidR="00263A98" w:rsidRDefault="00263A98">
      <w:pPr>
        <w:spacing w:after="0" w:line="240" w:lineRule="auto"/>
      </w:pPr>
      <w:r>
        <w:separator/>
      </w:r>
    </w:p>
  </w:footnote>
  <w:footnote w:type="continuationSeparator" w:id="0">
    <w:p w14:paraId="77B423BE" w14:textId="77777777" w:rsidR="00263A98" w:rsidRDefault="00263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334214560">
    <w:abstractNumId w:val="8"/>
  </w:num>
  <w:num w:numId="2" w16cid:durableId="2136605803">
    <w:abstractNumId w:val="6"/>
  </w:num>
  <w:num w:numId="3" w16cid:durableId="141847333">
    <w:abstractNumId w:val="5"/>
  </w:num>
  <w:num w:numId="4" w16cid:durableId="749818097">
    <w:abstractNumId w:val="4"/>
  </w:num>
  <w:num w:numId="5" w16cid:durableId="68432079">
    <w:abstractNumId w:val="7"/>
  </w:num>
  <w:num w:numId="6" w16cid:durableId="569729426">
    <w:abstractNumId w:val="3"/>
  </w:num>
  <w:num w:numId="7" w16cid:durableId="1540824411">
    <w:abstractNumId w:val="2"/>
  </w:num>
  <w:num w:numId="8" w16cid:durableId="680593879">
    <w:abstractNumId w:val="1"/>
  </w:num>
  <w:num w:numId="9" w16cid:durableId="1823229879">
    <w:abstractNumId w:val="0"/>
  </w:num>
  <w:num w:numId="10" w16cid:durableId="16356755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39AA"/>
    <w:rsid w:val="00034616"/>
    <w:rsid w:val="0006063C"/>
    <w:rsid w:val="0015074B"/>
    <w:rsid w:val="00263A98"/>
    <w:rsid w:val="0029639D"/>
    <w:rsid w:val="00326F90"/>
    <w:rsid w:val="00697DD0"/>
    <w:rsid w:val="00961669"/>
    <w:rsid w:val="009C2B83"/>
    <w:rsid w:val="009F400D"/>
    <w:rsid w:val="00AA1D8D"/>
    <w:rsid w:val="00B47730"/>
    <w:rsid w:val="00C966AB"/>
    <w:rsid w:val="00CB0664"/>
    <w:rsid w:val="00FC0ED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866DB63-5DA9-4A75-8FA1-550F31FE9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eastAsia="Arial" w:hAnsi="Arial"/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3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Allegato_A_Dichiarazione_requisiti_cooperativa_tipo_B</dc:title>
  <dc:subject/>
  <dc:creator>Comune di Serri</dc:creator>
  <cp:keywords/>
  <dc:description>generated by python-docx</dc:description>
  <cp:lastModifiedBy>Laura Pala</cp:lastModifiedBy>
  <cp:revision>2</cp:revision>
  <dcterms:created xsi:type="dcterms:W3CDTF">2026-05-21T09:15:00Z</dcterms:created>
  <dcterms:modified xsi:type="dcterms:W3CDTF">2026-05-21T09:15:00Z</dcterms:modified>
  <cp:category/>
</cp:coreProperties>
</file>