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F2B5F" w14:textId="77777777" w:rsidR="00032D89" w:rsidRPr="00EC0D87" w:rsidRDefault="005143F8">
      <w:pPr>
        <w:jc w:val="center"/>
        <w:rPr>
          <w:lang w:val="it-IT"/>
        </w:rPr>
      </w:pPr>
      <w:r w:rsidRPr="00EC0D87">
        <w:rPr>
          <w:b/>
          <w:sz w:val="26"/>
          <w:lang w:val="it-IT"/>
        </w:rPr>
        <w:t>ALLEGATO B - OFFERTA DI PREVENTIVO</w:t>
      </w:r>
    </w:p>
    <w:p w14:paraId="1ACFB581" w14:textId="77777777" w:rsidR="00032D89" w:rsidRPr="00EC0D87" w:rsidRDefault="005143F8">
      <w:pPr>
        <w:jc w:val="center"/>
        <w:rPr>
          <w:lang w:val="it-IT"/>
        </w:rPr>
      </w:pPr>
      <w:r w:rsidRPr="00EC0D87">
        <w:rPr>
          <w:i/>
          <w:sz w:val="20"/>
          <w:lang w:val="it-IT"/>
        </w:rPr>
        <w:t>Servizio riservato a cooperative sociali di tipo B</w:t>
      </w:r>
    </w:p>
    <w:p w14:paraId="2D72CF1C" w14:textId="77777777" w:rsidR="00032D89" w:rsidRPr="00EC0D87" w:rsidRDefault="00032D89">
      <w:pPr>
        <w:rPr>
          <w:lang w:val="it-IT"/>
        </w:rPr>
      </w:pPr>
    </w:p>
    <w:p w14:paraId="28803652" w14:textId="74E1B202" w:rsidR="00032D89" w:rsidRPr="00EC0D87" w:rsidRDefault="005143F8" w:rsidP="008C37F7">
      <w:pPr>
        <w:spacing w:after="80"/>
        <w:jc w:val="center"/>
        <w:rPr>
          <w:lang w:val="it-IT"/>
        </w:rPr>
      </w:pPr>
      <w:r w:rsidRPr="00EC0D87">
        <w:rPr>
          <w:lang w:val="it-IT"/>
        </w:rPr>
        <w:t>CARTA INTESTATA OPERATORE ECONOMICO</w:t>
      </w:r>
    </w:p>
    <w:p w14:paraId="5B61B3C0" w14:textId="77777777" w:rsidR="008C37F7" w:rsidRPr="00EC0D87" w:rsidRDefault="008C37F7">
      <w:pPr>
        <w:spacing w:after="80"/>
        <w:jc w:val="both"/>
        <w:rPr>
          <w:lang w:val="it-IT"/>
        </w:rPr>
      </w:pPr>
    </w:p>
    <w:p w14:paraId="59B0B6C3" w14:textId="3FEF5376" w:rsidR="00032D89" w:rsidRPr="00EC0D87" w:rsidRDefault="005143F8" w:rsidP="0016326C">
      <w:pPr>
        <w:spacing w:after="80"/>
        <w:jc w:val="right"/>
        <w:rPr>
          <w:lang w:val="it-IT"/>
        </w:rPr>
      </w:pPr>
      <w:r w:rsidRPr="00EC0D87">
        <w:rPr>
          <w:lang w:val="it-IT"/>
        </w:rPr>
        <w:t>SPETT.LE COMUNE DI SERRI</w:t>
      </w:r>
    </w:p>
    <w:p w14:paraId="3EF930FF" w14:textId="77777777" w:rsidR="0016326C" w:rsidRPr="00EC0D87" w:rsidRDefault="0016326C" w:rsidP="00E139BD">
      <w:pPr>
        <w:spacing w:after="80" w:line="360" w:lineRule="auto"/>
        <w:jc w:val="both"/>
        <w:rPr>
          <w:b/>
          <w:lang w:val="it-IT"/>
        </w:rPr>
      </w:pPr>
    </w:p>
    <w:p w14:paraId="6B6041E9" w14:textId="1556D369" w:rsidR="00032D89" w:rsidRPr="005143F8" w:rsidRDefault="005143F8" w:rsidP="00E139BD">
      <w:pPr>
        <w:spacing w:after="80" w:line="360" w:lineRule="auto"/>
        <w:jc w:val="both"/>
        <w:rPr>
          <w:b/>
          <w:lang w:val="it-IT"/>
        </w:rPr>
      </w:pPr>
      <w:r w:rsidRPr="005143F8">
        <w:rPr>
          <w:b/>
          <w:lang w:val="it-IT"/>
        </w:rPr>
        <w:t>OGGETTO:</w:t>
      </w:r>
      <w:r w:rsidRPr="005143F8">
        <w:rPr>
          <w:b/>
          <w:lang w:val="it-IT"/>
        </w:rPr>
        <w:t xml:space="preserve"> Sondaggio di mercato / acquisizione preventivo per eventuale affidamento diretto del Servizio di supporto alle attività comunali di protezione civile, prevenzione incendi e antincendio - annualità 2026, riservato a cooperative sociali di tipo B.</w:t>
      </w:r>
    </w:p>
    <w:p w14:paraId="66CD7723" w14:textId="77777777" w:rsidR="00032D89" w:rsidRPr="00EC0D87" w:rsidRDefault="005143F8" w:rsidP="00E139BD">
      <w:pPr>
        <w:pStyle w:val="Titolo1"/>
        <w:spacing w:line="360" w:lineRule="auto"/>
        <w:rPr>
          <w:lang w:val="it-IT"/>
        </w:rPr>
      </w:pPr>
      <w:r w:rsidRPr="00EC0D87">
        <w:rPr>
          <w:lang w:val="it-IT"/>
        </w:rPr>
        <w:t>Dati del dichiarante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4929"/>
        <w:gridCol w:w="4929"/>
      </w:tblGrid>
      <w:tr w:rsidR="00032D89" w:rsidRPr="00EC0D87" w14:paraId="2EB38DC6" w14:textId="77777777">
        <w:trPr>
          <w:jc w:val="center"/>
        </w:trPr>
        <w:tc>
          <w:tcPr>
            <w:tcW w:w="4929" w:type="dxa"/>
            <w:vAlign w:val="center"/>
          </w:tcPr>
          <w:p w14:paraId="73605E57" w14:textId="77777777" w:rsidR="00032D89" w:rsidRPr="00EC0D87" w:rsidRDefault="005143F8" w:rsidP="00E139BD">
            <w:pPr>
              <w:spacing w:line="360" w:lineRule="auto"/>
              <w:rPr>
                <w:lang w:val="it-IT"/>
              </w:rPr>
            </w:pPr>
            <w:r w:rsidRPr="00EC0D87">
              <w:rPr>
                <w:b/>
                <w:sz w:val="18"/>
                <w:lang w:val="it-IT"/>
              </w:rPr>
              <w:t>Cognome e nome</w:t>
            </w:r>
          </w:p>
        </w:tc>
        <w:tc>
          <w:tcPr>
            <w:tcW w:w="4929" w:type="dxa"/>
            <w:vAlign w:val="center"/>
          </w:tcPr>
          <w:p w14:paraId="53102DA2" w14:textId="77777777" w:rsidR="00032D89" w:rsidRPr="00EC0D87" w:rsidRDefault="00032D89" w:rsidP="00E139BD">
            <w:pPr>
              <w:spacing w:line="360" w:lineRule="auto"/>
              <w:rPr>
                <w:lang w:val="it-IT"/>
              </w:rPr>
            </w:pPr>
          </w:p>
        </w:tc>
      </w:tr>
      <w:tr w:rsidR="00032D89" w:rsidRPr="00EC0D87" w14:paraId="0387DA67" w14:textId="77777777">
        <w:trPr>
          <w:jc w:val="center"/>
        </w:trPr>
        <w:tc>
          <w:tcPr>
            <w:tcW w:w="4929" w:type="dxa"/>
            <w:vAlign w:val="center"/>
          </w:tcPr>
          <w:p w14:paraId="3952AA50" w14:textId="77777777" w:rsidR="00032D89" w:rsidRPr="00EC0D87" w:rsidRDefault="005143F8" w:rsidP="00E139BD">
            <w:pPr>
              <w:spacing w:line="360" w:lineRule="auto"/>
              <w:rPr>
                <w:lang w:val="it-IT"/>
              </w:rPr>
            </w:pPr>
            <w:r w:rsidRPr="00EC0D87">
              <w:rPr>
                <w:b/>
                <w:sz w:val="18"/>
                <w:lang w:val="it-IT"/>
              </w:rPr>
              <w:t xml:space="preserve">Nato/a </w:t>
            </w:r>
            <w:proofErr w:type="spellStart"/>
            <w:r w:rsidRPr="00EC0D87">
              <w:rPr>
                <w:b/>
                <w:sz w:val="18"/>
                <w:lang w:val="it-IT"/>
              </w:rPr>
              <w:t>a</w:t>
            </w:r>
            <w:proofErr w:type="spellEnd"/>
          </w:p>
        </w:tc>
        <w:tc>
          <w:tcPr>
            <w:tcW w:w="4929" w:type="dxa"/>
            <w:vAlign w:val="center"/>
          </w:tcPr>
          <w:p w14:paraId="335CA08C" w14:textId="77777777" w:rsidR="00032D89" w:rsidRPr="00EC0D87" w:rsidRDefault="00032D89" w:rsidP="00E139BD">
            <w:pPr>
              <w:spacing w:line="360" w:lineRule="auto"/>
              <w:rPr>
                <w:lang w:val="it-IT"/>
              </w:rPr>
            </w:pPr>
          </w:p>
        </w:tc>
      </w:tr>
      <w:tr w:rsidR="00032D89" w:rsidRPr="00EC0D87" w14:paraId="2CE7E3ED" w14:textId="77777777">
        <w:trPr>
          <w:jc w:val="center"/>
        </w:trPr>
        <w:tc>
          <w:tcPr>
            <w:tcW w:w="4929" w:type="dxa"/>
            <w:vAlign w:val="center"/>
          </w:tcPr>
          <w:p w14:paraId="0DD25619" w14:textId="77777777" w:rsidR="00032D89" w:rsidRPr="00EC0D87" w:rsidRDefault="005143F8" w:rsidP="00E139BD">
            <w:pPr>
              <w:spacing w:line="360" w:lineRule="auto"/>
              <w:rPr>
                <w:lang w:val="it-IT"/>
              </w:rPr>
            </w:pPr>
            <w:r w:rsidRPr="00EC0D87">
              <w:rPr>
                <w:b/>
                <w:sz w:val="18"/>
                <w:lang w:val="it-IT"/>
              </w:rPr>
              <w:t>Il</w:t>
            </w:r>
          </w:p>
        </w:tc>
        <w:tc>
          <w:tcPr>
            <w:tcW w:w="4929" w:type="dxa"/>
            <w:vAlign w:val="center"/>
          </w:tcPr>
          <w:p w14:paraId="593DA4CB" w14:textId="77777777" w:rsidR="00032D89" w:rsidRPr="00EC0D87" w:rsidRDefault="00032D89" w:rsidP="00E139BD">
            <w:pPr>
              <w:spacing w:line="360" w:lineRule="auto"/>
              <w:rPr>
                <w:lang w:val="it-IT"/>
              </w:rPr>
            </w:pPr>
          </w:p>
        </w:tc>
      </w:tr>
      <w:tr w:rsidR="00032D89" w:rsidRPr="00EC0D87" w14:paraId="7E76E782" w14:textId="77777777">
        <w:trPr>
          <w:jc w:val="center"/>
        </w:trPr>
        <w:tc>
          <w:tcPr>
            <w:tcW w:w="4929" w:type="dxa"/>
            <w:vAlign w:val="center"/>
          </w:tcPr>
          <w:p w14:paraId="571FCF51" w14:textId="77777777" w:rsidR="00032D89" w:rsidRPr="00EC0D87" w:rsidRDefault="005143F8" w:rsidP="00E139BD">
            <w:pPr>
              <w:spacing w:line="360" w:lineRule="auto"/>
              <w:rPr>
                <w:lang w:val="it-IT"/>
              </w:rPr>
            </w:pPr>
            <w:r w:rsidRPr="00EC0D87">
              <w:rPr>
                <w:b/>
                <w:sz w:val="18"/>
                <w:lang w:val="it-IT"/>
              </w:rPr>
              <w:t>In qualità di legale rappresentante della cooperativa</w:t>
            </w:r>
          </w:p>
        </w:tc>
        <w:tc>
          <w:tcPr>
            <w:tcW w:w="4929" w:type="dxa"/>
            <w:vAlign w:val="center"/>
          </w:tcPr>
          <w:p w14:paraId="7A61368E" w14:textId="77777777" w:rsidR="00032D89" w:rsidRPr="00EC0D87" w:rsidRDefault="00032D89" w:rsidP="00E139BD">
            <w:pPr>
              <w:spacing w:line="360" w:lineRule="auto"/>
              <w:rPr>
                <w:lang w:val="it-IT"/>
              </w:rPr>
            </w:pPr>
          </w:p>
        </w:tc>
      </w:tr>
      <w:tr w:rsidR="00032D89" w:rsidRPr="00EC0D87" w14:paraId="37EE70DD" w14:textId="77777777">
        <w:trPr>
          <w:jc w:val="center"/>
        </w:trPr>
        <w:tc>
          <w:tcPr>
            <w:tcW w:w="4929" w:type="dxa"/>
            <w:vAlign w:val="center"/>
          </w:tcPr>
          <w:p w14:paraId="329C653B" w14:textId="77777777" w:rsidR="00032D89" w:rsidRPr="00EC0D87" w:rsidRDefault="005143F8" w:rsidP="00E139BD">
            <w:pPr>
              <w:spacing w:line="360" w:lineRule="auto"/>
              <w:rPr>
                <w:lang w:val="it-IT"/>
              </w:rPr>
            </w:pPr>
            <w:r w:rsidRPr="00EC0D87">
              <w:rPr>
                <w:b/>
                <w:sz w:val="18"/>
                <w:lang w:val="it-IT"/>
              </w:rPr>
              <w:t>Sede legale</w:t>
            </w:r>
          </w:p>
        </w:tc>
        <w:tc>
          <w:tcPr>
            <w:tcW w:w="4929" w:type="dxa"/>
            <w:vAlign w:val="center"/>
          </w:tcPr>
          <w:p w14:paraId="34E45DC7" w14:textId="77777777" w:rsidR="00032D89" w:rsidRPr="00EC0D87" w:rsidRDefault="00032D89" w:rsidP="00E139BD">
            <w:pPr>
              <w:spacing w:line="360" w:lineRule="auto"/>
              <w:rPr>
                <w:lang w:val="it-IT"/>
              </w:rPr>
            </w:pPr>
          </w:p>
        </w:tc>
      </w:tr>
      <w:tr w:rsidR="00032D89" w:rsidRPr="00EC0D87" w14:paraId="206039B5" w14:textId="77777777">
        <w:trPr>
          <w:jc w:val="center"/>
        </w:trPr>
        <w:tc>
          <w:tcPr>
            <w:tcW w:w="4929" w:type="dxa"/>
            <w:vAlign w:val="center"/>
          </w:tcPr>
          <w:p w14:paraId="516C9265" w14:textId="77777777" w:rsidR="00032D89" w:rsidRPr="00EC0D87" w:rsidRDefault="005143F8" w:rsidP="00E139BD">
            <w:pPr>
              <w:spacing w:line="360" w:lineRule="auto"/>
              <w:rPr>
                <w:lang w:val="it-IT"/>
              </w:rPr>
            </w:pPr>
            <w:r w:rsidRPr="00EC0D87">
              <w:rPr>
                <w:b/>
                <w:sz w:val="18"/>
                <w:lang w:val="it-IT"/>
              </w:rPr>
              <w:t>C.F./P.IVA</w:t>
            </w:r>
          </w:p>
        </w:tc>
        <w:tc>
          <w:tcPr>
            <w:tcW w:w="4929" w:type="dxa"/>
            <w:vAlign w:val="center"/>
          </w:tcPr>
          <w:p w14:paraId="4D390ACD" w14:textId="77777777" w:rsidR="00032D89" w:rsidRPr="00EC0D87" w:rsidRDefault="00032D89" w:rsidP="00E139BD">
            <w:pPr>
              <w:spacing w:line="360" w:lineRule="auto"/>
              <w:rPr>
                <w:lang w:val="it-IT"/>
              </w:rPr>
            </w:pPr>
          </w:p>
        </w:tc>
      </w:tr>
      <w:tr w:rsidR="00032D89" w:rsidRPr="00EC0D87" w14:paraId="6C534FC2" w14:textId="77777777">
        <w:trPr>
          <w:jc w:val="center"/>
        </w:trPr>
        <w:tc>
          <w:tcPr>
            <w:tcW w:w="4929" w:type="dxa"/>
            <w:vAlign w:val="center"/>
          </w:tcPr>
          <w:p w14:paraId="2692A96D" w14:textId="77777777" w:rsidR="00032D89" w:rsidRPr="00EC0D87" w:rsidRDefault="005143F8" w:rsidP="00E139BD">
            <w:pPr>
              <w:spacing w:line="360" w:lineRule="auto"/>
              <w:rPr>
                <w:lang w:val="it-IT"/>
              </w:rPr>
            </w:pPr>
            <w:r w:rsidRPr="00EC0D87">
              <w:rPr>
                <w:b/>
                <w:sz w:val="18"/>
                <w:lang w:val="it-IT"/>
              </w:rPr>
              <w:t>PEC</w:t>
            </w:r>
          </w:p>
        </w:tc>
        <w:tc>
          <w:tcPr>
            <w:tcW w:w="4929" w:type="dxa"/>
            <w:vAlign w:val="center"/>
          </w:tcPr>
          <w:p w14:paraId="637A77D0" w14:textId="77777777" w:rsidR="00032D89" w:rsidRPr="00EC0D87" w:rsidRDefault="00032D89" w:rsidP="00E139BD">
            <w:pPr>
              <w:spacing w:line="360" w:lineRule="auto"/>
              <w:rPr>
                <w:lang w:val="it-IT"/>
              </w:rPr>
            </w:pPr>
          </w:p>
        </w:tc>
      </w:tr>
      <w:tr w:rsidR="00032D89" w:rsidRPr="00EC0D87" w14:paraId="0B220F0E" w14:textId="77777777">
        <w:trPr>
          <w:jc w:val="center"/>
        </w:trPr>
        <w:tc>
          <w:tcPr>
            <w:tcW w:w="4929" w:type="dxa"/>
            <w:vAlign w:val="center"/>
          </w:tcPr>
          <w:p w14:paraId="5327C694" w14:textId="77777777" w:rsidR="00032D89" w:rsidRPr="00EC0D87" w:rsidRDefault="005143F8" w:rsidP="00E139BD">
            <w:pPr>
              <w:spacing w:line="360" w:lineRule="auto"/>
              <w:rPr>
                <w:lang w:val="it-IT"/>
              </w:rPr>
            </w:pPr>
            <w:r w:rsidRPr="00EC0D87">
              <w:rPr>
                <w:b/>
                <w:sz w:val="18"/>
                <w:lang w:val="it-IT"/>
              </w:rPr>
              <w:t>Iscrizione Albo cooperative sociali sez. B</w:t>
            </w:r>
          </w:p>
        </w:tc>
        <w:tc>
          <w:tcPr>
            <w:tcW w:w="4929" w:type="dxa"/>
            <w:vAlign w:val="center"/>
          </w:tcPr>
          <w:p w14:paraId="37F9F468" w14:textId="77777777" w:rsidR="00032D89" w:rsidRPr="00EC0D87" w:rsidRDefault="00032D89" w:rsidP="00E139BD">
            <w:pPr>
              <w:spacing w:line="360" w:lineRule="auto"/>
              <w:rPr>
                <w:lang w:val="it-IT"/>
              </w:rPr>
            </w:pPr>
          </w:p>
        </w:tc>
      </w:tr>
    </w:tbl>
    <w:p w14:paraId="34A83453" w14:textId="77777777" w:rsidR="00032D89" w:rsidRPr="00EC0D87" w:rsidRDefault="00032D89" w:rsidP="00E139BD">
      <w:pPr>
        <w:spacing w:line="360" w:lineRule="auto"/>
        <w:rPr>
          <w:lang w:val="it-IT"/>
        </w:rPr>
      </w:pPr>
    </w:p>
    <w:p w14:paraId="33EC1C62" w14:textId="77777777" w:rsidR="00032D89" w:rsidRPr="00EC0D87" w:rsidRDefault="005143F8" w:rsidP="00E139BD">
      <w:pPr>
        <w:spacing w:after="80" w:line="360" w:lineRule="auto"/>
        <w:jc w:val="both"/>
        <w:rPr>
          <w:lang w:val="it-IT"/>
        </w:rPr>
      </w:pPr>
      <w:r w:rsidRPr="00EC0D87">
        <w:rPr>
          <w:lang w:val="it-IT"/>
        </w:rPr>
        <w:t>Il sottoscritto, consapevole delle sanzioni penali previste dall'art. 76 del D.P.R. 445/2000 in caso di dichiarazioni mendaci, in riferimento al servizio in oggetto,</w:t>
      </w:r>
    </w:p>
    <w:p w14:paraId="0409B957" w14:textId="77777777" w:rsidR="00032D89" w:rsidRPr="00EC0D87" w:rsidRDefault="005143F8" w:rsidP="00E139BD">
      <w:pPr>
        <w:spacing w:line="360" w:lineRule="auto"/>
        <w:jc w:val="center"/>
        <w:rPr>
          <w:lang w:val="it-IT"/>
        </w:rPr>
      </w:pPr>
      <w:r w:rsidRPr="00EC0D87">
        <w:rPr>
          <w:b/>
          <w:lang w:val="it-IT"/>
        </w:rPr>
        <w:t>OFFRE</w:t>
      </w:r>
    </w:p>
    <w:p w14:paraId="0417FB00" w14:textId="77777777" w:rsidR="00032D89" w:rsidRPr="00EC0D87" w:rsidRDefault="005143F8" w:rsidP="00E139BD">
      <w:pPr>
        <w:spacing w:after="80" w:line="360" w:lineRule="auto"/>
        <w:jc w:val="both"/>
        <w:rPr>
          <w:lang w:val="it-IT"/>
        </w:rPr>
      </w:pPr>
      <w:r w:rsidRPr="00EC0D87">
        <w:rPr>
          <w:lang w:val="it-IT"/>
        </w:rPr>
        <w:t>di eseguire il servizio alle condizioni indicate nell'avviso e nella documentazione predisposta dalla Stazione Appaltante, secondo il seguente preventivo economico: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850"/>
        <w:gridCol w:w="5669"/>
        <w:gridCol w:w="2268"/>
      </w:tblGrid>
      <w:tr w:rsidR="00032D89" w:rsidRPr="00EC0D87" w14:paraId="742B81C0" w14:textId="77777777">
        <w:trPr>
          <w:jc w:val="center"/>
        </w:trPr>
        <w:tc>
          <w:tcPr>
            <w:tcW w:w="850" w:type="dxa"/>
            <w:shd w:val="clear" w:color="auto" w:fill="D9EAF7"/>
            <w:vAlign w:val="center"/>
          </w:tcPr>
          <w:p w14:paraId="2704F1EA" w14:textId="77777777" w:rsidR="00032D89" w:rsidRPr="00EC0D87" w:rsidRDefault="005143F8" w:rsidP="00E139BD">
            <w:pPr>
              <w:spacing w:line="360" w:lineRule="auto"/>
              <w:rPr>
                <w:lang w:val="it-IT"/>
              </w:rPr>
            </w:pPr>
            <w:r w:rsidRPr="00EC0D87">
              <w:rPr>
                <w:b/>
                <w:sz w:val="17"/>
                <w:lang w:val="it-IT"/>
              </w:rPr>
              <w:t>Voce</w:t>
            </w:r>
          </w:p>
        </w:tc>
        <w:tc>
          <w:tcPr>
            <w:tcW w:w="5669" w:type="dxa"/>
            <w:shd w:val="clear" w:color="auto" w:fill="D9EAF7"/>
            <w:vAlign w:val="center"/>
          </w:tcPr>
          <w:p w14:paraId="03C1595B" w14:textId="77777777" w:rsidR="00032D89" w:rsidRPr="00EC0D87" w:rsidRDefault="005143F8" w:rsidP="00E139BD">
            <w:pPr>
              <w:spacing w:line="360" w:lineRule="auto"/>
              <w:rPr>
                <w:lang w:val="it-IT"/>
              </w:rPr>
            </w:pPr>
            <w:r w:rsidRPr="00EC0D87">
              <w:rPr>
                <w:b/>
                <w:sz w:val="17"/>
                <w:lang w:val="it-IT"/>
              </w:rPr>
              <w:t>Descrizione</w:t>
            </w:r>
          </w:p>
        </w:tc>
        <w:tc>
          <w:tcPr>
            <w:tcW w:w="2268" w:type="dxa"/>
            <w:shd w:val="clear" w:color="auto" w:fill="D9EAF7"/>
            <w:vAlign w:val="center"/>
          </w:tcPr>
          <w:p w14:paraId="2B8DA624" w14:textId="77777777" w:rsidR="00032D89" w:rsidRPr="00EC0D87" w:rsidRDefault="005143F8" w:rsidP="00E139BD">
            <w:pPr>
              <w:spacing w:line="360" w:lineRule="auto"/>
              <w:rPr>
                <w:lang w:val="it-IT"/>
              </w:rPr>
            </w:pPr>
            <w:r w:rsidRPr="00EC0D87">
              <w:rPr>
                <w:b/>
                <w:sz w:val="17"/>
                <w:lang w:val="it-IT"/>
              </w:rPr>
              <w:t>Importo offerto</w:t>
            </w:r>
          </w:p>
        </w:tc>
      </w:tr>
      <w:tr w:rsidR="00032D89" w:rsidRPr="00EC0D87" w14:paraId="2B1DF777" w14:textId="77777777">
        <w:trPr>
          <w:jc w:val="center"/>
        </w:trPr>
        <w:tc>
          <w:tcPr>
            <w:tcW w:w="850" w:type="dxa"/>
            <w:vAlign w:val="center"/>
          </w:tcPr>
          <w:p w14:paraId="441D9850" w14:textId="77777777" w:rsidR="00032D89" w:rsidRPr="00EC0D87" w:rsidRDefault="005143F8" w:rsidP="00E139BD">
            <w:pPr>
              <w:spacing w:line="360" w:lineRule="auto"/>
              <w:rPr>
                <w:lang w:val="it-IT"/>
              </w:rPr>
            </w:pPr>
            <w:r w:rsidRPr="00EC0D87">
              <w:rPr>
                <w:sz w:val="17"/>
                <w:lang w:val="it-IT"/>
              </w:rPr>
              <w:t>A</w:t>
            </w:r>
          </w:p>
        </w:tc>
        <w:tc>
          <w:tcPr>
            <w:tcW w:w="5669" w:type="dxa"/>
            <w:vAlign w:val="center"/>
          </w:tcPr>
          <w:p w14:paraId="3E690EC1" w14:textId="77777777" w:rsidR="00032D89" w:rsidRPr="00EC0D87" w:rsidRDefault="005143F8" w:rsidP="00E139BD">
            <w:pPr>
              <w:spacing w:line="360" w:lineRule="auto"/>
              <w:rPr>
                <w:lang w:val="it-IT"/>
              </w:rPr>
            </w:pPr>
            <w:r w:rsidRPr="00EC0D87">
              <w:rPr>
                <w:sz w:val="17"/>
                <w:lang w:val="it-IT"/>
              </w:rPr>
              <w:t>Costo complessivo della manodopera per il periodo stimato</w:t>
            </w:r>
          </w:p>
        </w:tc>
        <w:tc>
          <w:tcPr>
            <w:tcW w:w="2268" w:type="dxa"/>
            <w:vAlign w:val="center"/>
          </w:tcPr>
          <w:p w14:paraId="5F67C5D9" w14:textId="77777777" w:rsidR="00032D89" w:rsidRPr="00EC0D87" w:rsidRDefault="005143F8" w:rsidP="00E139BD">
            <w:pPr>
              <w:spacing w:line="360" w:lineRule="auto"/>
              <w:rPr>
                <w:lang w:val="it-IT"/>
              </w:rPr>
            </w:pPr>
            <w:r w:rsidRPr="00EC0D87">
              <w:rPr>
                <w:sz w:val="17"/>
                <w:lang w:val="it-IT"/>
              </w:rPr>
              <w:t>€ __________________</w:t>
            </w:r>
          </w:p>
        </w:tc>
      </w:tr>
      <w:tr w:rsidR="00032D89" w:rsidRPr="00EC0D87" w14:paraId="7C0AAC7E" w14:textId="77777777">
        <w:trPr>
          <w:jc w:val="center"/>
        </w:trPr>
        <w:tc>
          <w:tcPr>
            <w:tcW w:w="850" w:type="dxa"/>
            <w:vAlign w:val="center"/>
          </w:tcPr>
          <w:p w14:paraId="37AB5DB5" w14:textId="77777777" w:rsidR="00032D89" w:rsidRPr="00EC0D87" w:rsidRDefault="005143F8" w:rsidP="00E139BD">
            <w:pPr>
              <w:spacing w:line="360" w:lineRule="auto"/>
              <w:rPr>
                <w:lang w:val="it-IT"/>
              </w:rPr>
            </w:pPr>
            <w:r w:rsidRPr="00EC0D87">
              <w:rPr>
                <w:sz w:val="17"/>
                <w:lang w:val="it-IT"/>
              </w:rPr>
              <w:t>B</w:t>
            </w:r>
          </w:p>
        </w:tc>
        <w:tc>
          <w:tcPr>
            <w:tcW w:w="5669" w:type="dxa"/>
            <w:vAlign w:val="center"/>
          </w:tcPr>
          <w:p w14:paraId="4436BB8D" w14:textId="77777777" w:rsidR="00032D89" w:rsidRPr="00EC0D87" w:rsidRDefault="005143F8" w:rsidP="00E139BD">
            <w:pPr>
              <w:spacing w:line="360" w:lineRule="auto"/>
              <w:rPr>
                <w:lang w:val="it-IT"/>
              </w:rPr>
            </w:pPr>
            <w:r w:rsidRPr="00EC0D87">
              <w:rPr>
                <w:sz w:val="17"/>
                <w:lang w:val="it-IT"/>
              </w:rPr>
              <w:t>Oneri aziendali per la sicurezza inclusi nell'offerta</w:t>
            </w:r>
          </w:p>
        </w:tc>
        <w:tc>
          <w:tcPr>
            <w:tcW w:w="2268" w:type="dxa"/>
            <w:vAlign w:val="center"/>
          </w:tcPr>
          <w:p w14:paraId="02C5DF0D" w14:textId="77777777" w:rsidR="00032D89" w:rsidRPr="00EC0D87" w:rsidRDefault="005143F8" w:rsidP="00E139BD">
            <w:pPr>
              <w:spacing w:line="360" w:lineRule="auto"/>
              <w:rPr>
                <w:lang w:val="it-IT"/>
              </w:rPr>
            </w:pPr>
            <w:r w:rsidRPr="00EC0D87">
              <w:rPr>
                <w:sz w:val="17"/>
                <w:lang w:val="it-IT"/>
              </w:rPr>
              <w:t>€ __________________</w:t>
            </w:r>
          </w:p>
        </w:tc>
      </w:tr>
      <w:tr w:rsidR="00032D89" w:rsidRPr="00EC0D87" w14:paraId="075860E6" w14:textId="77777777">
        <w:trPr>
          <w:jc w:val="center"/>
        </w:trPr>
        <w:tc>
          <w:tcPr>
            <w:tcW w:w="850" w:type="dxa"/>
            <w:vAlign w:val="center"/>
          </w:tcPr>
          <w:p w14:paraId="40885583" w14:textId="77777777" w:rsidR="00032D89" w:rsidRPr="00EC0D87" w:rsidRDefault="005143F8" w:rsidP="00E139BD">
            <w:pPr>
              <w:spacing w:line="360" w:lineRule="auto"/>
              <w:rPr>
                <w:lang w:val="it-IT"/>
              </w:rPr>
            </w:pPr>
            <w:r w:rsidRPr="00EC0D87">
              <w:rPr>
                <w:sz w:val="17"/>
                <w:lang w:val="it-IT"/>
              </w:rPr>
              <w:t>C</w:t>
            </w:r>
          </w:p>
        </w:tc>
        <w:tc>
          <w:tcPr>
            <w:tcW w:w="5669" w:type="dxa"/>
            <w:vAlign w:val="center"/>
          </w:tcPr>
          <w:p w14:paraId="4945572F" w14:textId="77777777" w:rsidR="00032D89" w:rsidRPr="00EC0D87" w:rsidRDefault="005143F8" w:rsidP="00E139BD">
            <w:pPr>
              <w:spacing w:line="360" w:lineRule="auto"/>
              <w:rPr>
                <w:lang w:val="it-IT"/>
              </w:rPr>
            </w:pPr>
            <w:r w:rsidRPr="00EC0D87">
              <w:rPr>
                <w:sz w:val="17"/>
                <w:lang w:val="it-IT"/>
              </w:rPr>
              <w:t>Oneri per la sicurezza non soggetti a ribasso indicati dalla Stazione Appaltante</w:t>
            </w:r>
          </w:p>
        </w:tc>
        <w:tc>
          <w:tcPr>
            <w:tcW w:w="2268" w:type="dxa"/>
            <w:vAlign w:val="center"/>
          </w:tcPr>
          <w:p w14:paraId="042E82B1" w14:textId="77777777" w:rsidR="00032D89" w:rsidRPr="00EC0D87" w:rsidRDefault="005143F8" w:rsidP="00E139BD">
            <w:pPr>
              <w:spacing w:line="360" w:lineRule="auto"/>
              <w:rPr>
                <w:lang w:val="it-IT"/>
              </w:rPr>
            </w:pPr>
            <w:r w:rsidRPr="00EC0D87">
              <w:rPr>
                <w:sz w:val="17"/>
                <w:lang w:val="it-IT"/>
              </w:rPr>
              <w:t>€ 450,00</w:t>
            </w:r>
          </w:p>
        </w:tc>
      </w:tr>
      <w:tr w:rsidR="00032D89" w:rsidRPr="00EC0D87" w14:paraId="342BE42D" w14:textId="77777777">
        <w:trPr>
          <w:jc w:val="center"/>
        </w:trPr>
        <w:tc>
          <w:tcPr>
            <w:tcW w:w="850" w:type="dxa"/>
            <w:vAlign w:val="center"/>
          </w:tcPr>
          <w:p w14:paraId="648A0B8E" w14:textId="77777777" w:rsidR="00032D89" w:rsidRPr="00EC0D87" w:rsidRDefault="005143F8" w:rsidP="00E139BD">
            <w:pPr>
              <w:spacing w:line="360" w:lineRule="auto"/>
              <w:rPr>
                <w:lang w:val="it-IT"/>
              </w:rPr>
            </w:pPr>
            <w:r w:rsidRPr="00EC0D87">
              <w:rPr>
                <w:sz w:val="17"/>
                <w:lang w:val="it-IT"/>
              </w:rPr>
              <w:t>D</w:t>
            </w:r>
          </w:p>
        </w:tc>
        <w:tc>
          <w:tcPr>
            <w:tcW w:w="5669" w:type="dxa"/>
            <w:vAlign w:val="center"/>
          </w:tcPr>
          <w:p w14:paraId="1EEA22AD" w14:textId="77777777" w:rsidR="00032D89" w:rsidRPr="00EC0D87" w:rsidRDefault="005143F8" w:rsidP="00E139BD">
            <w:pPr>
              <w:spacing w:line="360" w:lineRule="auto"/>
              <w:rPr>
                <w:lang w:val="it-IT"/>
              </w:rPr>
            </w:pPr>
            <w:r w:rsidRPr="00EC0D87">
              <w:rPr>
                <w:sz w:val="17"/>
                <w:lang w:val="it-IT"/>
              </w:rPr>
              <w:t>Spese generali/organizzative e margine operativo</w:t>
            </w:r>
          </w:p>
        </w:tc>
        <w:tc>
          <w:tcPr>
            <w:tcW w:w="2268" w:type="dxa"/>
            <w:vAlign w:val="center"/>
          </w:tcPr>
          <w:p w14:paraId="17410364" w14:textId="77777777" w:rsidR="00032D89" w:rsidRPr="00EC0D87" w:rsidRDefault="005143F8" w:rsidP="00E139BD">
            <w:pPr>
              <w:spacing w:line="360" w:lineRule="auto"/>
              <w:rPr>
                <w:lang w:val="it-IT"/>
              </w:rPr>
            </w:pPr>
            <w:r w:rsidRPr="00EC0D87">
              <w:rPr>
                <w:sz w:val="17"/>
                <w:lang w:val="it-IT"/>
              </w:rPr>
              <w:t>€ __________________</w:t>
            </w:r>
          </w:p>
        </w:tc>
      </w:tr>
      <w:tr w:rsidR="00032D89" w:rsidRPr="00EC0D87" w14:paraId="0C184787" w14:textId="77777777">
        <w:trPr>
          <w:jc w:val="center"/>
        </w:trPr>
        <w:tc>
          <w:tcPr>
            <w:tcW w:w="850" w:type="dxa"/>
            <w:vAlign w:val="center"/>
          </w:tcPr>
          <w:p w14:paraId="12DD6BD1" w14:textId="77777777" w:rsidR="00032D89" w:rsidRPr="00EC0D87" w:rsidRDefault="005143F8" w:rsidP="00E139BD">
            <w:pPr>
              <w:spacing w:line="360" w:lineRule="auto"/>
              <w:rPr>
                <w:lang w:val="it-IT"/>
              </w:rPr>
            </w:pPr>
            <w:r w:rsidRPr="00EC0D87">
              <w:rPr>
                <w:sz w:val="17"/>
                <w:lang w:val="it-IT"/>
              </w:rPr>
              <w:t>E</w:t>
            </w:r>
          </w:p>
        </w:tc>
        <w:tc>
          <w:tcPr>
            <w:tcW w:w="5669" w:type="dxa"/>
            <w:vAlign w:val="center"/>
          </w:tcPr>
          <w:p w14:paraId="537DDFC1" w14:textId="77777777" w:rsidR="00032D89" w:rsidRPr="00EC0D87" w:rsidRDefault="005143F8" w:rsidP="00E139BD">
            <w:pPr>
              <w:spacing w:line="360" w:lineRule="auto"/>
              <w:rPr>
                <w:lang w:val="it-IT"/>
              </w:rPr>
            </w:pPr>
            <w:r w:rsidRPr="00EC0D87">
              <w:rPr>
                <w:sz w:val="17"/>
                <w:lang w:val="it-IT"/>
              </w:rPr>
              <w:t>Importo netto complessivo offerto</w:t>
            </w:r>
          </w:p>
        </w:tc>
        <w:tc>
          <w:tcPr>
            <w:tcW w:w="2268" w:type="dxa"/>
            <w:vAlign w:val="center"/>
          </w:tcPr>
          <w:p w14:paraId="1EFDDD1C" w14:textId="77777777" w:rsidR="00032D89" w:rsidRPr="00EC0D87" w:rsidRDefault="005143F8" w:rsidP="00E139BD">
            <w:pPr>
              <w:spacing w:line="360" w:lineRule="auto"/>
              <w:rPr>
                <w:lang w:val="it-IT"/>
              </w:rPr>
            </w:pPr>
            <w:r w:rsidRPr="00EC0D87">
              <w:rPr>
                <w:sz w:val="17"/>
                <w:lang w:val="it-IT"/>
              </w:rPr>
              <w:t>€ __________________</w:t>
            </w:r>
          </w:p>
        </w:tc>
      </w:tr>
      <w:tr w:rsidR="00032D89" w:rsidRPr="00EC0D87" w14:paraId="0B2E7CBB" w14:textId="77777777">
        <w:trPr>
          <w:jc w:val="center"/>
        </w:trPr>
        <w:tc>
          <w:tcPr>
            <w:tcW w:w="850" w:type="dxa"/>
            <w:vAlign w:val="center"/>
          </w:tcPr>
          <w:p w14:paraId="1A7CBD0B" w14:textId="77777777" w:rsidR="00032D89" w:rsidRPr="00EC0D87" w:rsidRDefault="005143F8" w:rsidP="00E139BD">
            <w:pPr>
              <w:spacing w:line="360" w:lineRule="auto"/>
              <w:rPr>
                <w:lang w:val="it-IT"/>
              </w:rPr>
            </w:pPr>
            <w:r w:rsidRPr="00EC0D87">
              <w:rPr>
                <w:sz w:val="17"/>
                <w:lang w:val="it-IT"/>
              </w:rPr>
              <w:t>F</w:t>
            </w:r>
          </w:p>
        </w:tc>
        <w:tc>
          <w:tcPr>
            <w:tcW w:w="5669" w:type="dxa"/>
            <w:vAlign w:val="center"/>
          </w:tcPr>
          <w:p w14:paraId="3E6D0EE9" w14:textId="77777777" w:rsidR="00032D89" w:rsidRPr="00EC0D87" w:rsidRDefault="005143F8" w:rsidP="00E139BD">
            <w:pPr>
              <w:spacing w:line="360" w:lineRule="auto"/>
              <w:rPr>
                <w:lang w:val="it-IT"/>
              </w:rPr>
            </w:pPr>
            <w:r w:rsidRPr="00EC0D87">
              <w:rPr>
                <w:sz w:val="17"/>
                <w:lang w:val="it-IT"/>
              </w:rPr>
              <w:t>IVA ____ %</w:t>
            </w:r>
          </w:p>
        </w:tc>
        <w:tc>
          <w:tcPr>
            <w:tcW w:w="2268" w:type="dxa"/>
            <w:vAlign w:val="center"/>
          </w:tcPr>
          <w:p w14:paraId="78E1D828" w14:textId="77777777" w:rsidR="00032D89" w:rsidRPr="00EC0D87" w:rsidRDefault="005143F8" w:rsidP="00E139BD">
            <w:pPr>
              <w:spacing w:line="360" w:lineRule="auto"/>
              <w:rPr>
                <w:lang w:val="it-IT"/>
              </w:rPr>
            </w:pPr>
            <w:r w:rsidRPr="00EC0D87">
              <w:rPr>
                <w:sz w:val="17"/>
                <w:lang w:val="it-IT"/>
              </w:rPr>
              <w:t>€ __________________</w:t>
            </w:r>
          </w:p>
        </w:tc>
      </w:tr>
      <w:tr w:rsidR="00032D89" w:rsidRPr="00EC0D87" w14:paraId="5E187FE7" w14:textId="77777777">
        <w:trPr>
          <w:jc w:val="center"/>
        </w:trPr>
        <w:tc>
          <w:tcPr>
            <w:tcW w:w="850" w:type="dxa"/>
            <w:vAlign w:val="center"/>
          </w:tcPr>
          <w:p w14:paraId="1173D1B3" w14:textId="77777777" w:rsidR="00032D89" w:rsidRPr="00EC0D87" w:rsidRDefault="005143F8" w:rsidP="00E139BD">
            <w:pPr>
              <w:spacing w:line="360" w:lineRule="auto"/>
              <w:rPr>
                <w:lang w:val="it-IT"/>
              </w:rPr>
            </w:pPr>
            <w:r w:rsidRPr="00EC0D87">
              <w:rPr>
                <w:sz w:val="17"/>
                <w:lang w:val="it-IT"/>
              </w:rPr>
              <w:t>G</w:t>
            </w:r>
          </w:p>
        </w:tc>
        <w:tc>
          <w:tcPr>
            <w:tcW w:w="5669" w:type="dxa"/>
            <w:vAlign w:val="center"/>
          </w:tcPr>
          <w:p w14:paraId="2340899C" w14:textId="77777777" w:rsidR="00032D89" w:rsidRPr="00EC0D87" w:rsidRDefault="005143F8" w:rsidP="00E139BD">
            <w:pPr>
              <w:spacing w:line="360" w:lineRule="auto"/>
              <w:rPr>
                <w:lang w:val="it-IT"/>
              </w:rPr>
            </w:pPr>
            <w:r w:rsidRPr="00EC0D87">
              <w:rPr>
                <w:sz w:val="17"/>
                <w:lang w:val="it-IT"/>
              </w:rPr>
              <w:t>Importo complessivo offerto</w:t>
            </w:r>
          </w:p>
        </w:tc>
        <w:tc>
          <w:tcPr>
            <w:tcW w:w="2268" w:type="dxa"/>
            <w:vAlign w:val="center"/>
          </w:tcPr>
          <w:p w14:paraId="7DEBE761" w14:textId="77777777" w:rsidR="00032D89" w:rsidRPr="00EC0D87" w:rsidRDefault="005143F8" w:rsidP="00E139BD">
            <w:pPr>
              <w:spacing w:line="360" w:lineRule="auto"/>
              <w:rPr>
                <w:lang w:val="it-IT"/>
              </w:rPr>
            </w:pPr>
            <w:r w:rsidRPr="00EC0D87">
              <w:rPr>
                <w:sz w:val="17"/>
                <w:lang w:val="it-IT"/>
              </w:rPr>
              <w:t>€ __________________</w:t>
            </w:r>
          </w:p>
        </w:tc>
      </w:tr>
    </w:tbl>
    <w:p w14:paraId="6CEFB0EF" w14:textId="77777777" w:rsidR="00032D89" w:rsidRPr="00EC0D87" w:rsidRDefault="005143F8" w:rsidP="00E139BD">
      <w:pPr>
        <w:spacing w:after="80" w:line="360" w:lineRule="auto"/>
        <w:jc w:val="both"/>
        <w:rPr>
          <w:lang w:val="it-IT"/>
        </w:rPr>
      </w:pPr>
      <w:r w:rsidRPr="00EC0D87">
        <w:rPr>
          <w:lang w:val="it-IT"/>
        </w:rPr>
        <w:t>Il preventivo è formulato nel rispetto dei costi della manodopera, degli obblighi retributivi, contributivi, previdenziali, assicurativi e di sicurezza, nonché delle finalità di inserimento lavorativo proprie delle cooperative sociali di tipo B.</w:t>
      </w:r>
    </w:p>
    <w:p w14:paraId="4263AFDE" w14:textId="77777777" w:rsidR="00032D89" w:rsidRPr="00EC0D87" w:rsidRDefault="005143F8" w:rsidP="00E139BD">
      <w:pPr>
        <w:spacing w:after="80" w:line="360" w:lineRule="auto"/>
        <w:jc w:val="both"/>
        <w:rPr>
          <w:lang w:val="it-IT"/>
        </w:rPr>
      </w:pPr>
      <w:r w:rsidRPr="00EC0D87">
        <w:rPr>
          <w:lang w:val="it-IT"/>
        </w:rPr>
        <w:t>Il sottoscritto dichiara inoltre:</w:t>
      </w:r>
    </w:p>
    <w:p w14:paraId="055EB8FC" w14:textId="77777777" w:rsidR="00032D89" w:rsidRPr="00EC0D87" w:rsidRDefault="005143F8" w:rsidP="00E139BD">
      <w:pPr>
        <w:pStyle w:val="Puntoelenco"/>
        <w:spacing w:after="40" w:line="360" w:lineRule="auto"/>
        <w:jc w:val="both"/>
        <w:rPr>
          <w:lang w:val="it-IT"/>
        </w:rPr>
      </w:pPr>
      <w:r w:rsidRPr="00EC0D87">
        <w:rPr>
          <w:lang w:val="it-IT"/>
        </w:rPr>
        <w:t>di garantire la disponibilità all'avvio presunto del servizio dal 22 giugno 2026;</w:t>
      </w:r>
    </w:p>
    <w:p w14:paraId="1DEB4D27" w14:textId="77777777" w:rsidR="00032D89" w:rsidRPr="00EC0D87" w:rsidRDefault="005143F8" w:rsidP="00E139BD">
      <w:pPr>
        <w:pStyle w:val="Puntoelenco"/>
        <w:spacing w:after="40" w:line="360" w:lineRule="auto"/>
        <w:jc w:val="both"/>
        <w:rPr>
          <w:lang w:val="it-IT"/>
        </w:rPr>
      </w:pPr>
      <w:r w:rsidRPr="00EC0D87">
        <w:rPr>
          <w:lang w:val="it-IT"/>
        </w:rPr>
        <w:lastRenderedPageBreak/>
        <w:t>di garantire la disponibilità all'eventuale consegna anticipata o avvio in via d'urgenza, ove disposto dal Comune;</w:t>
      </w:r>
    </w:p>
    <w:p w14:paraId="5B86AF51" w14:textId="77777777" w:rsidR="00032D89" w:rsidRPr="00EC0D87" w:rsidRDefault="005143F8" w:rsidP="00E139BD">
      <w:pPr>
        <w:pStyle w:val="Puntoelenco"/>
        <w:spacing w:after="40" w:line="360" w:lineRule="auto"/>
        <w:jc w:val="both"/>
        <w:rPr>
          <w:lang w:val="it-IT"/>
        </w:rPr>
      </w:pPr>
      <w:r w:rsidRPr="00EC0D87">
        <w:rPr>
          <w:lang w:val="it-IT"/>
        </w:rPr>
        <w:t>di individuare quale referente operativo il/la Sig./Sig.ra ______________________________, recapito ______________________________;</w:t>
      </w:r>
    </w:p>
    <w:p w14:paraId="5900A1A6" w14:textId="77777777" w:rsidR="00032D89" w:rsidRPr="00EC0D87" w:rsidRDefault="005143F8" w:rsidP="00E139BD">
      <w:pPr>
        <w:pStyle w:val="Puntoelenco"/>
        <w:spacing w:after="40" w:line="360" w:lineRule="auto"/>
        <w:jc w:val="both"/>
        <w:rPr>
          <w:lang w:val="it-IT"/>
        </w:rPr>
      </w:pPr>
      <w:r w:rsidRPr="00EC0D87">
        <w:rPr>
          <w:lang w:val="it-IT"/>
        </w:rPr>
        <w:t>di garantire mezzi, attrezzature e DPI idonei allo svolgimento delle attività richieste;</w:t>
      </w:r>
    </w:p>
    <w:p w14:paraId="022A8291" w14:textId="77777777" w:rsidR="00032D89" w:rsidRPr="00EC0D87" w:rsidRDefault="005143F8">
      <w:pPr>
        <w:rPr>
          <w:lang w:val="it-IT"/>
        </w:rPr>
      </w:pPr>
      <w:r w:rsidRPr="00EC0D87">
        <w:rPr>
          <w:lang w:val="it-IT"/>
        </w:rPr>
        <w:br/>
        <w:t>Luogo e data: ____________________________</w:t>
      </w:r>
      <w:r w:rsidRPr="00EC0D87">
        <w:rPr>
          <w:lang w:val="it-IT"/>
        </w:rPr>
        <w:br/>
      </w:r>
    </w:p>
    <w:p w14:paraId="33DF9353" w14:textId="77777777" w:rsidR="00032D89" w:rsidRPr="00EC0D87" w:rsidRDefault="005143F8">
      <w:pPr>
        <w:jc w:val="right"/>
        <w:rPr>
          <w:lang w:val="it-IT"/>
        </w:rPr>
      </w:pPr>
      <w:r w:rsidRPr="00EC0D87">
        <w:rPr>
          <w:b/>
          <w:lang w:val="it-IT"/>
        </w:rPr>
        <w:t>Il Legale Rappresentante</w:t>
      </w:r>
      <w:r w:rsidRPr="00EC0D87">
        <w:rPr>
          <w:b/>
          <w:lang w:val="it-IT"/>
        </w:rPr>
        <w:br/>
      </w:r>
      <w:r w:rsidRPr="00EC0D87">
        <w:rPr>
          <w:lang w:val="it-IT"/>
        </w:rPr>
        <w:t>(firma digitale o autografa + documento di identità)</w:t>
      </w:r>
    </w:p>
    <w:sectPr w:rsidR="00032D89" w:rsidRPr="00EC0D87" w:rsidSect="00034616">
      <w:pgSz w:w="12240" w:h="15840"/>
      <w:pgMar w:top="1134" w:right="1134" w:bottom="1134" w:left="124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910C8" w14:textId="77777777" w:rsidR="005143F8" w:rsidRDefault="005143F8">
      <w:pPr>
        <w:spacing w:after="0" w:line="240" w:lineRule="auto"/>
      </w:pPr>
      <w:r>
        <w:separator/>
      </w:r>
    </w:p>
  </w:endnote>
  <w:endnote w:type="continuationSeparator" w:id="0">
    <w:p w14:paraId="44805BF4" w14:textId="77777777" w:rsidR="005143F8" w:rsidRDefault="005143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6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B6364" w14:textId="77777777" w:rsidR="005143F8" w:rsidRDefault="005143F8">
      <w:pPr>
        <w:spacing w:after="0" w:line="240" w:lineRule="auto"/>
      </w:pPr>
      <w:r>
        <w:separator/>
      </w:r>
    </w:p>
  </w:footnote>
  <w:footnote w:type="continuationSeparator" w:id="0">
    <w:p w14:paraId="17245094" w14:textId="77777777" w:rsidR="005143F8" w:rsidRDefault="005143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11724490">
    <w:abstractNumId w:val="8"/>
  </w:num>
  <w:num w:numId="2" w16cid:durableId="848641983">
    <w:abstractNumId w:val="6"/>
  </w:num>
  <w:num w:numId="3" w16cid:durableId="2113091842">
    <w:abstractNumId w:val="5"/>
  </w:num>
  <w:num w:numId="4" w16cid:durableId="1580291009">
    <w:abstractNumId w:val="4"/>
  </w:num>
  <w:num w:numId="5" w16cid:durableId="1405223298">
    <w:abstractNumId w:val="7"/>
  </w:num>
  <w:num w:numId="6" w16cid:durableId="1943757971">
    <w:abstractNumId w:val="3"/>
  </w:num>
  <w:num w:numId="7" w16cid:durableId="1387682494">
    <w:abstractNumId w:val="2"/>
  </w:num>
  <w:num w:numId="8" w16cid:durableId="596713622">
    <w:abstractNumId w:val="1"/>
  </w:num>
  <w:num w:numId="9" w16cid:durableId="1447192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2D89"/>
    <w:rsid w:val="00034616"/>
    <w:rsid w:val="0006063C"/>
    <w:rsid w:val="0015074B"/>
    <w:rsid w:val="0016326C"/>
    <w:rsid w:val="001B3493"/>
    <w:rsid w:val="0029639D"/>
    <w:rsid w:val="00326F90"/>
    <w:rsid w:val="00471BFA"/>
    <w:rsid w:val="005143F8"/>
    <w:rsid w:val="008C37F7"/>
    <w:rsid w:val="00AA1D8D"/>
    <w:rsid w:val="00B47730"/>
    <w:rsid w:val="00BC490A"/>
    <w:rsid w:val="00CB0664"/>
    <w:rsid w:val="00E139BD"/>
    <w:rsid w:val="00EC0D87"/>
    <w:rsid w:val="00FC693F"/>
    <w:rsid w:val="00FD1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05944F5F-C458-4077-B566-779176CD9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  <w:rPr>
      <w:rFonts w:ascii="Arial" w:eastAsia="Arial" w:hAnsi="Arial"/>
      <w:sz w:val="21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6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3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Allegato_B_Offerta_preventivo_servizio_antincendio</dc:title>
  <dc:subject/>
  <dc:creator>Comune di Serri</dc:creator>
  <cp:keywords/>
  <dc:description>generated by python-docx</dc:description>
  <cp:lastModifiedBy>Laura Pala</cp:lastModifiedBy>
  <cp:revision>12</cp:revision>
  <dcterms:created xsi:type="dcterms:W3CDTF">2013-12-23T23:15:00Z</dcterms:created>
  <dcterms:modified xsi:type="dcterms:W3CDTF">2026-05-21T09:19:00Z</dcterms:modified>
  <cp:category/>
</cp:coreProperties>
</file>