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9D590" w14:textId="77777777" w:rsidR="00FA318E" w:rsidRDefault="00FA318E"/>
    <w:p w14:paraId="25329F0D" w14:textId="77777777" w:rsidR="00FA318E" w:rsidRDefault="00646169">
      <w:pPr>
        <w:jc w:val="center"/>
      </w:pPr>
      <w:r>
        <w:rPr>
          <w:b/>
          <w:sz w:val="26"/>
        </w:rPr>
        <w:t>ALLEGATO C - DICHIARAZIONE TRACCIABILITÀ DEI FLUSSI FINANZIARI</w:t>
      </w:r>
    </w:p>
    <w:p w14:paraId="220C6FDF" w14:textId="77777777" w:rsidR="00FA318E" w:rsidRDefault="00646169">
      <w:pPr>
        <w:jc w:val="center"/>
      </w:pPr>
      <w:r>
        <w:rPr>
          <w:i/>
          <w:sz w:val="20"/>
        </w:rPr>
        <w:t>Art. 3 Legge 13 agosto 2010, n. 136</w:t>
      </w:r>
    </w:p>
    <w:p w14:paraId="522C6FB0" w14:textId="77777777" w:rsidR="00FA318E" w:rsidRDefault="00FA318E"/>
    <w:p w14:paraId="0DC59D30" w14:textId="77777777" w:rsidR="00FA318E" w:rsidRDefault="00646169">
      <w:pPr>
        <w:spacing w:after="80"/>
        <w:jc w:val="both"/>
      </w:pPr>
      <w:r>
        <w:rPr>
          <w:b/>
        </w:rPr>
        <w:t>OGGETTO:</w:t>
      </w:r>
      <w:r>
        <w:t xml:space="preserve"> Dichiarazione relativa alla tracciabilità dei flussi finanziari per l'eventuale affidamento del Servizio di supporto alle attività comunali di protezione civile, prevenzione incendi e antincendio - annualità 2026.</w:t>
      </w:r>
    </w:p>
    <w:p w14:paraId="712C03A4" w14:textId="77777777" w:rsidR="00FA318E" w:rsidRDefault="00646169">
      <w:pPr>
        <w:spacing w:after="80"/>
        <w:jc w:val="both"/>
      </w:pPr>
      <w:r>
        <w:t>Il sottoscritto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929"/>
        <w:gridCol w:w="4929"/>
      </w:tblGrid>
      <w:tr w:rsidR="00FA318E" w14:paraId="2A388BF9" w14:textId="77777777">
        <w:trPr>
          <w:jc w:val="center"/>
        </w:trPr>
        <w:tc>
          <w:tcPr>
            <w:tcW w:w="4929" w:type="dxa"/>
            <w:vAlign w:val="center"/>
          </w:tcPr>
          <w:p w14:paraId="4094962D" w14:textId="77777777" w:rsidR="00FA318E" w:rsidRDefault="00646169">
            <w:r>
              <w:rPr>
                <w:b/>
                <w:sz w:val="18"/>
              </w:rPr>
              <w:t>Cognome e nome</w:t>
            </w:r>
          </w:p>
        </w:tc>
        <w:tc>
          <w:tcPr>
            <w:tcW w:w="4929" w:type="dxa"/>
            <w:vAlign w:val="center"/>
          </w:tcPr>
          <w:p w14:paraId="1F520FE5" w14:textId="77777777" w:rsidR="00FA318E" w:rsidRDefault="00FA318E"/>
        </w:tc>
      </w:tr>
      <w:tr w:rsidR="00FA318E" w14:paraId="6A7F10E3" w14:textId="77777777">
        <w:trPr>
          <w:jc w:val="center"/>
        </w:trPr>
        <w:tc>
          <w:tcPr>
            <w:tcW w:w="4929" w:type="dxa"/>
            <w:vAlign w:val="center"/>
          </w:tcPr>
          <w:p w14:paraId="565EA9BF" w14:textId="77777777" w:rsidR="00FA318E" w:rsidRDefault="00646169">
            <w:r>
              <w:rPr>
                <w:b/>
                <w:sz w:val="18"/>
              </w:rPr>
              <w:t>In qualità di legale rappresentante della cooperativa</w:t>
            </w:r>
          </w:p>
        </w:tc>
        <w:tc>
          <w:tcPr>
            <w:tcW w:w="4929" w:type="dxa"/>
            <w:vAlign w:val="center"/>
          </w:tcPr>
          <w:p w14:paraId="08A2D982" w14:textId="77777777" w:rsidR="00FA318E" w:rsidRDefault="00FA318E"/>
        </w:tc>
      </w:tr>
      <w:tr w:rsidR="00FA318E" w14:paraId="676011CD" w14:textId="77777777">
        <w:trPr>
          <w:jc w:val="center"/>
        </w:trPr>
        <w:tc>
          <w:tcPr>
            <w:tcW w:w="4929" w:type="dxa"/>
            <w:vAlign w:val="center"/>
          </w:tcPr>
          <w:p w14:paraId="27B7CB4E" w14:textId="77777777" w:rsidR="00FA318E" w:rsidRDefault="00646169">
            <w:r>
              <w:rPr>
                <w:b/>
                <w:sz w:val="18"/>
              </w:rPr>
              <w:t>Con sede in</w:t>
            </w:r>
          </w:p>
        </w:tc>
        <w:tc>
          <w:tcPr>
            <w:tcW w:w="4929" w:type="dxa"/>
            <w:vAlign w:val="center"/>
          </w:tcPr>
          <w:p w14:paraId="50FF25F5" w14:textId="77777777" w:rsidR="00FA318E" w:rsidRDefault="00FA318E"/>
        </w:tc>
      </w:tr>
      <w:tr w:rsidR="00FA318E" w14:paraId="4004C029" w14:textId="77777777">
        <w:trPr>
          <w:jc w:val="center"/>
        </w:trPr>
        <w:tc>
          <w:tcPr>
            <w:tcW w:w="4929" w:type="dxa"/>
            <w:vAlign w:val="center"/>
          </w:tcPr>
          <w:p w14:paraId="6B97D198" w14:textId="77777777" w:rsidR="00FA318E" w:rsidRDefault="00646169">
            <w:r>
              <w:rPr>
                <w:b/>
                <w:sz w:val="18"/>
              </w:rPr>
              <w:t>C.F.</w:t>
            </w:r>
          </w:p>
        </w:tc>
        <w:tc>
          <w:tcPr>
            <w:tcW w:w="4929" w:type="dxa"/>
            <w:vAlign w:val="center"/>
          </w:tcPr>
          <w:p w14:paraId="3A50922E" w14:textId="77777777" w:rsidR="00FA318E" w:rsidRDefault="00FA318E"/>
        </w:tc>
      </w:tr>
      <w:tr w:rsidR="00FA318E" w14:paraId="49C737A5" w14:textId="77777777">
        <w:trPr>
          <w:jc w:val="center"/>
        </w:trPr>
        <w:tc>
          <w:tcPr>
            <w:tcW w:w="4929" w:type="dxa"/>
            <w:vAlign w:val="center"/>
          </w:tcPr>
          <w:p w14:paraId="114CA962" w14:textId="77777777" w:rsidR="00FA318E" w:rsidRDefault="00646169">
            <w:r>
              <w:rPr>
                <w:b/>
                <w:sz w:val="18"/>
              </w:rPr>
              <w:t>P.IVA</w:t>
            </w:r>
          </w:p>
        </w:tc>
        <w:tc>
          <w:tcPr>
            <w:tcW w:w="4929" w:type="dxa"/>
            <w:vAlign w:val="center"/>
          </w:tcPr>
          <w:p w14:paraId="450AC8D4" w14:textId="77777777" w:rsidR="00FA318E" w:rsidRDefault="00FA318E"/>
        </w:tc>
      </w:tr>
      <w:tr w:rsidR="00FA318E" w14:paraId="036A1CDF" w14:textId="77777777">
        <w:trPr>
          <w:jc w:val="center"/>
        </w:trPr>
        <w:tc>
          <w:tcPr>
            <w:tcW w:w="4929" w:type="dxa"/>
            <w:vAlign w:val="center"/>
          </w:tcPr>
          <w:p w14:paraId="7AAE8B7B" w14:textId="77777777" w:rsidR="00FA318E" w:rsidRDefault="00646169">
            <w:r>
              <w:rPr>
                <w:b/>
                <w:sz w:val="18"/>
              </w:rPr>
              <w:t>PEC</w:t>
            </w:r>
          </w:p>
        </w:tc>
        <w:tc>
          <w:tcPr>
            <w:tcW w:w="4929" w:type="dxa"/>
            <w:vAlign w:val="center"/>
          </w:tcPr>
          <w:p w14:paraId="1529E605" w14:textId="77777777" w:rsidR="00FA318E" w:rsidRDefault="00FA318E"/>
        </w:tc>
      </w:tr>
    </w:tbl>
    <w:p w14:paraId="18E23C54" w14:textId="77777777" w:rsidR="00FA318E" w:rsidRDefault="00FA318E"/>
    <w:p w14:paraId="3A312786" w14:textId="77777777" w:rsidR="00FA318E" w:rsidRDefault="00646169">
      <w:pPr>
        <w:jc w:val="center"/>
      </w:pPr>
      <w:r>
        <w:rPr>
          <w:b/>
        </w:rPr>
        <w:t>DICHIARA</w:t>
      </w:r>
    </w:p>
    <w:p w14:paraId="0AC624B0" w14:textId="77777777" w:rsidR="00FA318E" w:rsidRDefault="00646169">
      <w:pPr>
        <w:spacing w:after="80"/>
        <w:jc w:val="both"/>
      </w:pPr>
      <w:r>
        <w:t>di essere a conoscenza degli obblighi di tracciabilità dei flussi finanziari previsti dall'art. 3 della Legge 13 agosto 2010, n. 136, e successive modificazioni, e in particolare:</w:t>
      </w:r>
    </w:p>
    <w:p w14:paraId="6E7A21B7" w14:textId="77777777" w:rsidR="00FA318E" w:rsidRDefault="00646169">
      <w:pPr>
        <w:pStyle w:val="Puntoelenco"/>
        <w:spacing w:after="40"/>
        <w:jc w:val="both"/>
      </w:pPr>
      <w:r>
        <w:t>che i pagamenti relativi al contratto in oggetto saranno effettuati esclusivamente tramite bonifico bancario o postale, ovvero con altri strumenti di pagamento idonei a garantire la piena tracciabilità delle operazioni;</w:t>
      </w:r>
    </w:p>
    <w:p w14:paraId="5E6C6902" w14:textId="77777777" w:rsidR="00FA318E" w:rsidRDefault="00646169">
      <w:pPr>
        <w:pStyle w:val="Puntoelenco"/>
        <w:spacing w:after="40"/>
        <w:jc w:val="both"/>
      </w:pPr>
      <w:r>
        <w:t>che il conto corrente indicato di seguito è dedicato, anche in via non esclusiva, alle commesse pubbliche;</w:t>
      </w:r>
    </w:p>
    <w:p w14:paraId="00055190" w14:textId="77777777" w:rsidR="00FA318E" w:rsidRDefault="00646169">
      <w:pPr>
        <w:pStyle w:val="Puntoelenco"/>
        <w:spacing w:after="40"/>
        <w:jc w:val="both"/>
      </w:pPr>
      <w:r>
        <w:t>che si impegna a comunicare alla Stazione Appaltante, entro sette giorni, eventuali variazioni dei dati relativi al conto corrente dedicato e alle persone delegate ad operarvi;</w:t>
      </w:r>
    </w:p>
    <w:p w14:paraId="6716C100" w14:textId="77777777" w:rsidR="00FA318E" w:rsidRDefault="00646169">
      <w:pPr>
        <w:pStyle w:val="Puntoelenco"/>
        <w:spacing w:after="40"/>
        <w:jc w:val="both"/>
      </w:pPr>
      <w:r>
        <w:t>che è consapevole che il mancato utilizzo del bonifico bancario o postale, ovvero degli altri strumenti idonei a garantire la piena tracciabilità delle operazioni, costituisce causa di risoluzione del contratto.</w:t>
      </w:r>
    </w:p>
    <w:p w14:paraId="6EF705F9" w14:textId="77777777" w:rsidR="00FA318E" w:rsidRDefault="00646169">
      <w:pPr>
        <w:pStyle w:val="Titolo1"/>
      </w:pPr>
      <w:r>
        <w:t>Conto corrente dedicato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929"/>
        <w:gridCol w:w="4929"/>
      </w:tblGrid>
      <w:tr w:rsidR="00FA318E" w14:paraId="4429B467" w14:textId="77777777">
        <w:trPr>
          <w:jc w:val="center"/>
        </w:trPr>
        <w:tc>
          <w:tcPr>
            <w:tcW w:w="4929" w:type="dxa"/>
            <w:vAlign w:val="center"/>
          </w:tcPr>
          <w:p w14:paraId="15AD1B85" w14:textId="77777777" w:rsidR="00FA318E" w:rsidRDefault="00646169">
            <w:r>
              <w:rPr>
                <w:b/>
                <w:sz w:val="18"/>
              </w:rPr>
              <w:t>Istituto bancario/postale</w:t>
            </w:r>
          </w:p>
        </w:tc>
        <w:tc>
          <w:tcPr>
            <w:tcW w:w="4929" w:type="dxa"/>
            <w:vAlign w:val="center"/>
          </w:tcPr>
          <w:p w14:paraId="2D056CBF" w14:textId="77777777" w:rsidR="00FA318E" w:rsidRDefault="00FA318E"/>
        </w:tc>
      </w:tr>
      <w:tr w:rsidR="00FA318E" w14:paraId="3319A381" w14:textId="77777777">
        <w:trPr>
          <w:jc w:val="center"/>
        </w:trPr>
        <w:tc>
          <w:tcPr>
            <w:tcW w:w="4929" w:type="dxa"/>
            <w:vAlign w:val="center"/>
          </w:tcPr>
          <w:p w14:paraId="0EFAA52B" w14:textId="77777777" w:rsidR="00FA318E" w:rsidRDefault="00646169">
            <w:r>
              <w:rPr>
                <w:b/>
                <w:sz w:val="18"/>
              </w:rPr>
              <w:t>IBAN</w:t>
            </w:r>
          </w:p>
        </w:tc>
        <w:tc>
          <w:tcPr>
            <w:tcW w:w="4929" w:type="dxa"/>
            <w:vAlign w:val="center"/>
          </w:tcPr>
          <w:p w14:paraId="409F1C9E" w14:textId="77777777" w:rsidR="00FA318E" w:rsidRDefault="00FA318E"/>
        </w:tc>
      </w:tr>
      <w:tr w:rsidR="00FA318E" w14:paraId="4C629949" w14:textId="77777777">
        <w:trPr>
          <w:jc w:val="center"/>
        </w:trPr>
        <w:tc>
          <w:tcPr>
            <w:tcW w:w="4929" w:type="dxa"/>
            <w:vAlign w:val="center"/>
          </w:tcPr>
          <w:p w14:paraId="79A257FD" w14:textId="77777777" w:rsidR="00FA318E" w:rsidRDefault="00646169">
            <w:r>
              <w:rPr>
                <w:b/>
                <w:sz w:val="18"/>
              </w:rPr>
              <w:t>Intestato a</w:t>
            </w:r>
          </w:p>
        </w:tc>
        <w:tc>
          <w:tcPr>
            <w:tcW w:w="4929" w:type="dxa"/>
            <w:vAlign w:val="center"/>
          </w:tcPr>
          <w:p w14:paraId="641673BA" w14:textId="77777777" w:rsidR="00FA318E" w:rsidRDefault="00FA318E"/>
        </w:tc>
      </w:tr>
    </w:tbl>
    <w:p w14:paraId="7D9F62E0" w14:textId="77777777" w:rsidR="00FA318E" w:rsidRDefault="00FA318E"/>
    <w:p w14:paraId="66A13803" w14:textId="77777777" w:rsidR="00FA318E" w:rsidRDefault="00646169">
      <w:pPr>
        <w:pStyle w:val="Titolo1"/>
      </w:pPr>
      <w:r>
        <w:t>Persone delegate ad operare sul conto corrente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969"/>
        <w:gridCol w:w="3969"/>
      </w:tblGrid>
      <w:tr w:rsidR="00FA318E" w14:paraId="2E1D210B" w14:textId="77777777">
        <w:trPr>
          <w:jc w:val="center"/>
        </w:trPr>
        <w:tc>
          <w:tcPr>
            <w:tcW w:w="3969" w:type="dxa"/>
            <w:shd w:val="clear" w:color="auto" w:fill="D9EAF7"/>
            <w:vAlign w:val="center"/>
          </w:tcPr>
          <w:p w14:paraId="51EEC90B" w14:textId="77777777" w:rsidR="00FA318E" w:rsidRDefault="00646169">
            <w:r>
              <w:rPr>
                <w:b/>
                <w:sz w:val="17"/>
              </w:rPr>
              <w:t>Cognome e nome</w:t>
            </w:r>
          </w:p>
        </w:tc>
        <w:tc>
          <w:tcPr>
            <w:tcW w:w="3969" w:type="dxa"/>
            <w:shd w:val="clear" w:color="auto" w:fill="D9EAF7"/>
            <w:vAlign w:val="center"/>
          </w:tcPr>
          <w:p w14:paraId="50A391CC" w14:textId="77777777" w:rsidR="00FA318E" w:rsidRDefault="00646169">
            <w:r>
              <w:rPr>
                <w:b/>
                <w:sz w:val="17"/>
              </w:rPr>
              <w:t>Codice fiscale</w:t>
            </w:r>
          </w:p>
        </w:tc>
      </w:tr>
      <w:tr w:rsidR="00FA318E" w14:paraId="50B7663F" w14:textId="77777777">
        <w:trPr>
          <w:jc w:val="center"/>
        </w:trPr>
        <w:tc>
          <w:tcPr>
            <w:tcW w:w="3969" w:type="dxa"/>
            <w:vAlign w:val="center"/>
          </w:tcPr>
          <w:p w14:paraId="2E8965FC" w14:textId="77777777" w:rsidR="00FA318E" w:rsidRDefault="00FA318E"/>
        </w:tc>
        <w:tc>
          <w:tcPr>
            <w:tcW w:w="3969" w:type="dxa"/>
            <w:vAlign w:val="center"/>
          </w:tcPr>
          <w:p w14:paraId="681A36DB" w14:textId="77777777" w:rsidR="00FA318E" w:rsidRDefault="00FA318E"/>
        </w:tc>
      </w:tr>
      <w:tr w:rsidR="00FA318E" w14:paraId="57EFF8A8" w14:textId="77777777">
        <w:trPr>
          <w:jc w:val="center"/>
        </w:trPr>
        <w:tc>
          <w:tcPr>
            <w:tcW w:w="3969" w:type="dxa"/>
            <w:vAlign w:val="center"/>
          </w:tcPr>
          <w:p w14:paraId="26DA4DF0" w14:textId="77777777" w:rsidR="00FA318E" w:rsidRDefault="00FA318E"/>
        </w:tc>
        <w:tc>
          <w:tcPr>
            <w:tcW w:w="3969" w:type="dxa"/>
            <w:vAlign w:val="center"/>
          </w:tcPr>
          <w:p w14:paraId="1FECBBDE" w14:textId="77777777" w:rsidR="00FA318E" w:rsidRDefault="00FA318E"/>
        </w:tc>
      </w:tr>
      <w:tr w:rsidR="00FA318E" w14:paraId="7D8F0EAB" w14:textId="77777777">
        <w:trPr>
          <w:jc w:val="center"/>
        </w:trPr>
        <w:tc>
          <w:tcPr>
            <w:tcW w:w="3969" w:type="dxa"/>
            <w:vAlign w:val="center"/>
          </w:tcPr>
          <w:p w14:paraId="2C232A09" w14:textId="77777777" w:rsidR="00FA318E" w:rsidRDefault="00FA318E"/>
        </w:tc>
        <w:tc>
          <w:tcPr>
            <w:tcW w:w="3969" w:type="dxa"/>
            <w:vAlign w:val="center"/>
          </w:tcPr>
          <w:p w14:paraId="5C106F6A" w14:textId="77777777" w:rsidR="00FA318E" w:rsidRDefault="00FA318E"/>
        </w:tc>
      </w:tr>
    </w:tbl>
    <w:p w14:paraId="7432BC2A" w14:textId="77777777" w:rsidR="00FA318E" w:rsidRDefault="00646169">
      <w:r>
        <w:br/>
        <w:t>Luogo e data: ____________________________</w:t>
      </w:r>
      <w:r>
        <w:br/>
      </w:r>
    </w:p>
    <w:p w14:paraId="596995CF" w14:textId="77777777" w:rsidR="00FA318E" w:rsidRDefault="00646169">
      <w:pPr>
        <w:jc w:val="right"/>
      </w:pPr>
      <w:r>
        <w:rPr>
          <w:b/>
        </w:rPr>
        <w:t>Il Legale Rappresentante</w:t>
      </w:r>
      <w:r>
        <w:rPr>
          <w:b/>
        </w:rPr>
        <w:br/>
      </w:r>
      <w:r>
        <w:t>(firma digitale o autografa + documento di identità)</w:t>
      </w:r>
    </w:p>
    <w:sectPr w:rsidR="00FA318E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AC9C1" w14:textId="77777777" w:rsidR="00646169" w:rsidRDefault="00646169">
      <w:pPr>
        <w:spacing w:after="0" w:line="240" w:lineRule="auto"/>
      </w:pPr>
      <w:r>
        <w:separator/>
      </w:r>
    </w:p>
  </w:endnote>
  <w:endnote w:type="continuationSeparator" w:id="0">
    <w:p w14:paraId="1CB2B057" w14:textId="77777777" w:rsidR="00646169" w:rsidRDefault="0064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5733" w14:textId="77777777" w:rsidR="00646169" w:rsidRDefault="0064616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75E31" w14:textId="780ACC72" w:rsidR="00FA318E" w:rsidRPr="00646169" w:rsidRDefault="00FA318E" w:rsidP="0064616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EC30" w14:textId="77777777" w:rsidR="00646169" w:rsidRDefault="0064616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33E1E" w14:textId="77777777" w:rsidR="00646169" w:rsidRDefault="00646169">
      <w:pPr>
        <w:spacing w:after="0" w:line="240" w:lineRule="auto"/>
      </w:pPr>
      <w:r>
        <w:separator/>
      </w:r>
    </w:p>
  </w:footnote>
  <w:footnote w:type="continuationSeparator" w:id="0">
    <w:p w14:paraId="66588301" w14:textId="77777777" w:rsidR="00646169" w:rsidRDefault="00646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713ED" w14:textId="77777777" w:rsidR="00646169" w:rsidRDefault="0064616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FCBEC" w14:textId="77777777" w:rsidR="00646169" w:rsidRDefault="0064616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79445" w14:textId="77777777" w:rsidR="00646169" w:rsidRDefault="0064616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81624783">
    <w:abstractNumId w:val="8"/>
  </w:num>
  <w:num w:numId="2" w16cid:durableId="2116515509">
    <w:abstractNumId w:val="6"/>
  </w:num>
  <w:num w:numId="3" w16cid:durableId="1899507986">
    <w:abstractNumId w:val="5"/>
  </w:num>
  <w:num w:numId="4" w16cid:durableId="1207445302">
    <w:abstractNumId w:val="4"/>
  </w:num>
  <w:num w:numId="5" w16cid:durableId="1722705563">
    <w:abstractNumId w:val="7"/>
  </w:num>
  <w:num w:numId="6" w16cid:durableId="1759323826">
    <w:abstractNumId w:val="3"/>
  </w:num>
  <w:num w:numId="7" w16cid:durableId="1138641680">
    <w:abstractNumId w:val="2"/>
  </w:num>
  <w:num w:numId="8" w16cid:durableId="1192261474">
    <w:abstractNumId w:val="1"/>
  </w:num>
  <w:num w:numId="9" w16cid:durableId="723599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46169"/>
    <w:rsid w:val="00AA1D8D"/>
    <w:rsid w:val="00B14AB9"/>
    <w:rsid w:val="00B47730"/>
    <w:rsid w:val="00CB0664"/>
    <w:rsid w:val="00FA318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C3AD89C3-59FA-4086-A7E6-CD35F106E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rial" w:eastAsia="Arial" w:hAnsi="Arial"/>
      <w:sz w:val="21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3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Allegato_C_Dichiarazione_tracciabilita_flussi</dc:title>
  <dc:subject/>
  <dc:creator>Comune di Serri</dc:creator>
  <cp:keywords/>
  <dc:description>generated by python-docx</dc:description>
  <cp:lastModifiedBy>Laura Pala</cp:lastModifiedBy>
  <cp:revision>2</cp:revision>
  <dcterms:created xsi:type="dcterms:W3CDTF">2013-12-23T23:15:00Z</dcterms:created>
  <dcterms:modified xsi:type="dcterms:W3CDTF">2026-05-21T09:20:00Z</dcterms:modified>
  <cp:category/>
</cp:coreProperties>
</file>